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26CE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7082">
        <w:fldChar w:fldCharType="begin"/>
      </w:r>
      <w:r w:rsidR="00F17082">
        <w:instrText>DOCPROPERTY  TSG/WGRef  \* MERGEFORMAT</w:instrText>
      </w:r>
      <w:r w:rsidR="00F17082">
        <w:fldChar w:fldCharType="separate"/>
      </w:r>
      <w:r w:rsidR="003609EF">
        <w:rPr>
          <w:b/>
          <w:noProof/>
          <w:sz w:val="24"/>
        </w:rPr>
        <w:t>SA5</w:t>
      </w:r>
      <w:r w:rsidR="00F170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0770">
        <w:rPr>
          <w:b/>
          <w:noProof/>
          <w:sz w:val="24"/>
        </w:rPr>
        <w:t>149</w:t>
      </w:r>
      <w:r w:rsidR="00F17082">
        <w:fldChar w:fldCharType="begin"/>
      </w:r>
      <w:r w:rsidR="00F17082">
        <w:instrText>DOCPROPERTY  MtgTitle  \* MERGEFORMAT</w:instrText>
      </w:r>
      <w:r w:rsidR="00F17082">
        <w:fldChar w:fldCharType="separate"/>
      </w:r>
      <w:r w:rsidR="00F17082">
        <w:fldChar w:fldCharType="end"/>
      </w:r>
      <w:r>
        <w:rPr>
          <w:b/>
          <w:i/>
          <w:noProof/>
          <w:sz w:val="28"/>
        </w:rPr>
        <w:tab/>
      </w:r>
      <w:r w:rsidR="002C265D" w:rsidRPr="002C265D">
        <w:rPr>
          <w:b/>
          <w:noProof/>
          <w:sz w:val="24"/>
        </w:rPr>
        <w:t>S5-234038</w:t>
      </w:r>
    </w:p>
    <w:p w14:paraId="7CB45193" w14:textId="0B576E70" w:rsidR="001E41F3" w:rsidRDefault="009F50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22 – 26 May</w:t>
      </w:r>
      <w:r w:rsidR="00517977" w:rsidRPr="00517977">
        <w:rPr>
          <w:b/>
          <w:noProof/>
          <w:sz w:val="24"/>
        </w:rPr>
        <w:t>, 2023</w:t>
      </w:r>
      <w:r w:rsidR="00517977">
        <w:t xml:space="preserve"> </w:t>
      </w:r>
      <w:r>
        <w:t xml:space="preserve">– </w:t>
      </w:r>
      <w:r w:rsidRPr="00C11A67">
        <w:rPr>
          <w:b/>
          <w:noProof/>
          <w:sz w:val="24"/>
        </w:rPr>
        <w:t>Berlin, Germany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3A57C" w:rsidR="001E41F3" w:rsidRPr="00410371" w:rsidRDefault="00E635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35ED">
              <w:rPr>
                <w:b/>
                <w:noProof/>
                <w:sz w:val="28"/>
              </w:rPr>
              <w:t>28.622</w:t>
            </w:r>
            <w:r w:rsidRPr="00E635ED"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8AAAF" w:rsidR="001E41F3" w:rsidRPr="00410371" w:rsidRDefault="00F17082" w:rsidP="00F17082">
            <w:pPr>
              <w:pStyle w:val="CRCoverPage"/>
              <w:spacing w:after="0"/>
              <w:jc w:val="center"/>
              <w:rPr>
                <w:noProof/>
              </w:rPr>
            </w:pPr>
            <w:r w:rsidRPr="00F17082"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F47151" w:rsidR="001E41F3" w:rsidRPr="00410371" w:rsidRDefault="001511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1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63361" w:rsidR="001E41F3" w:rsidRPr="00410371" w:rsidRDefault="00B30A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0AA3">
              <w:rPr>
                <w:b/>
                <w:noProof/>
                <w:sz w:val="28"/>
              </w:rPr>
              <w:t>18.</w:t>
            </w:r>
            <w:r w:rsidR="00475ED1">
              <w:rPr>
                <w:b/>
                <w:noProof/>
                <w:sz w:val="28"/>
              </w:rPr>
              <w:t>2</w:t>
            </w:r>
            <w:r w:rsidRPr="00B30AA3">
              <w:rPr>
                <w:b/>
                <w:noProof/>
                <w:sz w:val="28"/>
              </w:rPr>
              <w:t>.0</w:t>
            </w:r>
            <w:r w:rsidRPr="00B30AA3"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075A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C84467" w:rsidR="00F25D98" w:rsidRDefault="00151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915"/>
        <w:gridCol w:w="2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B4CE44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B4CE4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5606E0E5" w:rsidR="001E41F3" w:rsidRDefault="00DC6DE6" w:rsidP="008B3AB0">
            <w:pPr>
              <w:pStyle w:val="CRCoverPage"/>
              <w:spacing w:after="0"/>
              <w:ind w:left="100"/>
            </w:pPr>
            <w:r>
              <w:t xml:space="preserve">Rel-16 CR </w:t>
            </w:r>
            <w:r w:rsidR="008B4C32">
              <w:t xml:space="preserve">Correct </w:t>
            </w:r>
            <w:r w:rsidR="008B4C32" w:rsidRPr="008B4C32">
              <w:t xml:space="preserve">inconsistency </w:t>
            </w:r>
            <w:r w:rsidR="00AF23E1">
              <w:t xml:space="preserve">of </w:t>
            </w:r>
            <w:r w:rsidR="008B3AB0" w:rsidRPr="008B3AB0">
              <w:t>Distinguish Name</w:t>
            </w:r>
            <w:r w:rsidR="008B3AB0">
              <w:t xml:space="preserve"> (3GPP, </w:t>
            </w:r>
            <w:r w:rsidR="008B3AB0" w:rsidRPr="008B4C32">
              <w:t>YANG</w:t>
            </w:r>
            <w:r w:rsidR="008B3AB0">
              <w:t>)</w:t>
            </w:r>
          </w:p>
        </w:tc>
      </w:tr>
      <w:tr w:rsidR="001E41F3" w14:paraId="05C08479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193CA330" w:rsidR="001E41F3" w:rsidRDefault="00B42CF2">
            <w:pPr>
              <w:pStyle w:val="CRCoverPage"/>
              <w:spacing w:after="0"/>
              <w:ind w:left="100"/>
              <w:rPr>
                <w:noProof/>
              </w:rPr>
            </w:pPr>
            <w:r>
              <w:t>Dell Technologies</w:t>
            </w:r>
          </w:p>
        </w:tc>
      </w:tr>
      <w:tr w:rsidR="001E41F3" w14:paraId="4196B218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3DD340E6" w:rsidR="001E41F3" w:rsidRDefault="00151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7082">
              <w:fldChar w:fldCharType="begin"/>
            </w:r>
            <w:r w:rsidR="00F17082">
              <w:instrText>DOCPROPERTY  SourceIfTsg  \* MERGEFORMAT</w:instrText>
            </w:r>
            <w:r w:rsidR="00F17082">
              <w:fldChar w:fldCharType="separate"/>
            </w:r>
            <w:r w:rsidR="00F17082">
              <w:fldChar w:fldCharType="end"/>
            </w:r>
          </w:p>
        </w:tc>
      </w:tr>
      <w:tr w:rsidR="001E41F3" w14:paraId="76303739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1DFFC6B6" w:rsidR="001E41F3" w:rsidRDefault="000B13B4" w:rsidP="0038213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0B13B4"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4ECAC8FF" w:rsidR="001E41F3" w:rsidRDefault="00CC3A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41C55">
              <w:t>0</w:t>
            </w:r>
            <w:r w:rsidR="00672F15">
              <w:t>5</w:t>
            </w:r>
            <w:r w:rsidR="00D41C55">
              <w:t>-</w:t>
            </w:r>
            <w:r w:rsidR="00BE4A11">
              <w:t>01</w:t>
            </w:r>
            <w:r w:rsidR="00F17082">
              <w:fldChar w:fldCharType="begin"/>
            </w:r>
            <w:r w:rsidR="00F17082">
              <w:instrText>DOCPROPERTY  ResDate  \* MERGEFORMAT</w:instrText>
            </w:r>
            <w:r w:rsidR="00F17082">
              <w:fldChar w:fldCharType="separate"/>
            </w:r>
            <w:r w:rsidR="00F17082">
              <w:fldChar w:fldCharType="end"/>
            </w:r>
          </w:p>
        </w:tc>
      </w:tr>
      <w:tr w:rsidR="001E41F3" w14:paraId="690C7843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B4CE4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15" w:type="dxa"/>
            <w:shd w:val="clear" w:color="auto" w:fill="auto"/>
          </w:tcPr>
          <w:p w14:paraId="154A6113" w14:textId="076DE924" w:rsidR="001E41F3" w:rsidRPr="001235F1" w:rsidRDefault="00ED19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3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5BACAE76" w:rsidR="001E41F3" w:rsidRPr="00965FAE" w:rsidRDefault="00F17082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E779B5">
              <w:t>Rel-</w:t>
            </w:r>
            <w:r w:rsidR="000B63BE" w:rsidRPr="00E779B5">
              <w:t>18</w:t>
            </w:r>
            <w:r>
              <w:fldChar w:fldCharType="end"/>
            </w:r>
          </w:p>
        </w:tc>
      </w:tr>
      <w:tr w:rsidR="001E41F3" w14:paraId="30122F0C" w14:textId="77777777" w:rsidTr="1B4CE4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1B4CE44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1256F52C" w14:textId="77777777" w:rsidTr="1B4CE441"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8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FD5C8F" w14:textId="139A7B1A" w:rsidR="00151946" w:rsidRDefault="109EE905" w:rsidP="3286CA32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There is inconsistency between the 3GPP specification and 3GPP YANG </w:t>
            </w:r>
            <w:r w:rsidR="4A956D42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module </w:t>
            </w:r>
            <w:r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definition around the support of underscore (“_”) for Distinguish Name. </w:t>
            </w:r>
            <w:r w:rsidR="38944103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In 3GPP TS 28.622, </w:t>
            </w:r>
            <w:r w:rsidR="52A9238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section 4.3.11 ER_EP </w:t>
            </w:r>
            <w:r w:rsidR="73417EB3" w:rsidRPr="1B4CE441">
              <w:rPr>
                <w:rFonts w:ascii="Calibri" w:eastAsia="Calibri" w:hAnsi="Calibri" w:cs="Calibri"/>
                <w:sz w:val="22"/>
                <w:szCs w:val="22"/>
              </w:rPr>
              <w:t>C</w:t>
            </w:r>
            <w:r w:rsidR="52A92385" w:rsidRPr="1B4CE441">
              <w:rPr>
                <w:rFonts w:ascii="Calibri" w:eastAsia="Calibri" w:hAnsi="Calibri" w:cs="Calibri"/>
                <w:sz w:val="22"/>
                <w:szCs w:val="22"/>
              </w:rPr>
              <w:t>lass definition</w:t>
            </w:r>
            <w:r w:rsidR="10719BF7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, the naming convention required for </w:t>
            </w:r>
            <w:r w:rsidR="7AA33766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subclasses of </w:t>
            </w:r>
            <w:r w:rsidR="10719BF7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ER_EP </w:t>
            </w:r>
            <w:r w:rsidR="3409360D" w:rsidRPr="1B4CE441">
              <w:rPr>
                <w:rFonts w:ascii="Calibri" w:eastAsia="Calibri" w:hAnsi="Calibri" w:cs="Calibri"/>
                <w:sz w:val="22"/>
                <w:szCs w:val="22"/>
              </w:rPr>
              <w:t>is as follows:</w:t>
            </w:r>
          </w:p>
          <w:p w14:paraId="42E34527" w14:textId="74D4F56F" w:rsidR="1B4CE441" w:rsidRDefault="1B4CE441" w:rsidP="1B4CE441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CA7380D" w14:textId="194997B6" w:rsidR="00151946" w:rsidRDefault="5EFDE00E" w:rsidP="1B4CE441">
            <w:pPr>
              <w:spacing w:after="0"/>
              <w:ind w:left="284" w:hanging="284"/>
              <w:rPr>
                <w:i/>
                <w:iCs/>
              </w:rPr>
            </w:pPr>
            <w:r w:rsidRPr="1B4CE441">
              <w:rPr>
                <w:i/>
                <w:iCs/>
              </w:rPr>
              <w:t>“</w:t>
            </w:r>
            <w:r w:rsidR="0024824D" w:rsidRPr="1B4CE441">
              <w:rPr>
                <w:i/>
                <w:iCs/>
              </w:rPr>
              <w:t>The name of the subclassed IOC shall have the form “EP_&lt;</w:t>
            </w:r>
            <w:proofErr w:type="spellStart"/>
            <w:r w:rsidR="0024824D" w:rsidRPr="1B4CE441">
              <w:rPr>
                <w:i/>
                <w:iCs/>
              </w:rPr>
              <w:t>rp</w:t>
            </w:r>
            <w:proofErr w:type="spellEnd"/>
            <w:r w:rsidR="0024824D" w:rsidRPr="1B4CE441">
              <w:rPr>
                <w:i/>
                <w:iCs/>
              </w:rPr>
              <w:t>&gt;”, where &lt;</w:t>
            </w:r>
            <w:proofErr w:type="spellStart"/>
            <w:r w:rsidR="0024824D" w:rsidRPr="1B4CE441">
              <w:rPr>
                <w:i/>
                <w:iCs/>
              </w:rPr>
              <w:t>rp</w:t>
            </w:r>
            <w:proofErr w:type="spellEnd"/>
            <w:r w:rsidR="0024824D" w:rsidRPr="1B4CE441">
              <w:rPr>
                <w:i/>
                <w:iCs/>
              </w:rPr>
              <w:t>&gt; is a string that represents the name of the reference point.</w:t>
            </w:r>
          </w:p>
          <w:p w14:paraId="0069C696" w14:textId="4F39A1D6" w:rsidR="00151946" w:rsidRDefault="00151946" w:rsidP="1B4CE441">
            <w:pPr>
              <w:spacing w:after="0"/>
              <w:ind w:left="284" w:hanging="284"/>
              <w:rPr>
                <w:i/>
                <w:iCs/>
              </w:rPr>
            </w:pPr>
          </w:p>
          <w:p w14:paraId="6DB695E2" w14:textId="5FD8F367" w:rsidR="00151946" w:rsidRDefault="0024824D" w:rsidP="1B4CE441">
            <w:pPr>
              <w:spacing w:after="0"/>
              <w:rPr>
                <w:i/>
                <w:iCs/>
              </w:rPr>
            </w:pPr>
            <w:r w:rsidRPr="1B4CE441">
              <w:rPr>
                <w:i/>
                <w:iCs/>
              </w:rPr>
              <w:t xml:space="preserve">Two valid examples of </w:t>
            </w:r>
            <w:r w:rsidRPr="1B4CE441">
              <w:rPr>
                <w:rFonts w:ascii="Courier" w:eastAsia="Courier" w:hAnsi="Courier" w:cs="Courier"/>
                <w:i/>
                <w:iCs/>
              </w:rPr>
              <w:t>EP_RP</w:t>
            </w:r>
            <w:r w:rsidRPr="1B4CE441">
              <w:rPr>
                <w:i/>
                <w:iCs/>
              </w:rPr>
              <w:t xml:space="preserve"> subclassed IOC names would be:</w:t>
            </w:r>
            <w:r w:rsidRPr="1B4CE441">
              <w:rPr>
                <w:rFonts w:ascii="Courier" w:eastAsia="Courier" w:hAnsi="Courier" w:cs="Courier"/>
                <w:i/>
                <w:iCs/>
              </w:rPr>
              <w:t xml:space="preserve"> EP_S1 </w:t>
            </w:r>
            <w:r w:rsidRPr="1B4CE441">
              <w:rPr>
                <w:i/>
                <w:iCs/>
              </w:rPr>
              <w:t>and</w:t>
            </w:r>
            <w:r w:rsidRPr="1B4CE441">
              <w:rPr>
                <w:rFonts w:ascii="Courier" w:eastAsia="Courier" w:hAnsi="Courier" w:cs="Courier"/>
                <w:i/>
                <w:iCs/>
              </w:rPr>
              <w:t xml:space="preserve"> EP_X2</w:t>
            </w:r>
            <w:r w:rsidRPr="1B4CE441">
              <w:rPr>
                <w:i/>
                <w:iCs/>
              </w:rPr>
              <w:t>.</w:t>
            </w:r>
            <w:r w:rsidR="05BD0F55" w:rsidRPr="1B4CE441">
              <w:rPr>
                <w:i/>
                <w:iCs/>
              </w:rPr>
              <w:t>”</w:t>
            </w:r>
          </w:p>
          <w:p w14:paraId="179CF990" w14:textId="21C79584" w:rsidR="1B4CE441" w:rsidRDefault="1B4CE441" w:rsidP="1B4CE441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F70CFD" w14:textId="092FE248" w:rsidR="00151946" w:rsidRDefault="61071DA2" w:rsidP="1B4CE441">
            <w:pPr>
              <w:spacing w:after="0"/>
              <w:rPr>
                <w:rFonts w:ascii="Calibri" w:eastAsia="Calibri" w:hAnsi="Calibri" w:cs="Calibri"/>
                <w:b/>
                <w:bCs/>
                <w:color w:val="4472C4"/>
                <w:sz w:val="22"/>
                <w:szCs w:val="22"/>
              </w:rPr>
            </w:pPr>
            <w:r w:rsidRPr="1B4CE441">
              <w:rPr>
                <w:rFonts w:ascii="Calibri" w:eastAsia="Calibri" w:hAnsi="Calibri" w:cs="Calibri"/>
                <w:sz w:val="22"/>
                <w:szCs w:val="22"/>
              </w:rPr>
              <w:t>However, t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he </w:t>
            </w:r>
            <w:hyperlink r:id="rId14" w:anchor="L485">
              <w:r w:rsidR="109EE905" w:rsidRPr="1B4CE441">
                <w:rPr>
                  <w:rStyle w:val="Hyperlink"/>
                  <w:rFonts w:ascii="Calibri" w:eastAsia="Calibri" w:hAnsi="Calibri" w:cs="Calibri"/>
                  <w:sz w:val="22"/>
                  <w:szCs w:val="22"/>
                </w:rPr>
                <w:t>regex</w:t>
              </w:r>
            </w:hyperlink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for </w:t>
            </w:r>
            <w:r w:rsidR="26ACF9FF" w:rsidRPr="1B4CE441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>istinguished</w:t>
            </w:r>
            <w:r w:rsidR="3CFFD927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N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>ame as defined in 3GPP YANG model does not allow underscores</w:t>
            </w:r>
            <w:r w:rsidR="08756F6A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and does not align with TS 32.300</w:t>
            </w:r>
            <w:r w:rsidR="3EE5D7E1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DN string representation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>. This is problematic</w:t>
            </w:r>
            <w:r w:rsidR="02F805D9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when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5A15D02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referencing 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IOC(s) such as EP_F1C, </w:t>
            </w:r>
            <w:proofErr w:type="spellStart"/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>EP_NgC</w:t>
            </w:r>
            <w:proofErr w:type="spellEnd"/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etc., which have underscores in them.</w:t>
            </w:r>
          </w:p>
          <w:p w14:paraId="5CB925E3" w14:textId="04357BA0" w:rsidR="00151946" w:rsidRDefault="00151946" w:rsidP="1B4CE441">
            <w:pPr>
              <w:spacing w:after="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708AA7DE" w14:textId="4F9B7182" w:rsidR="00151946" w:rsidRDefault="124AE6B9" w:rsidP="1B4CE441">
            <w:pPr>
              <w:spacing w:after="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1B4CE44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In addition, this regex</w:t>
            </w:r>
            <w:r w:rsidR="22F4D6BD" w:rsidRPr="1B4CE44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does not support </w:t>
            </w:r>
            <w:r w:rsidR="5D984FC5" w:rsidRPr="1B4CE44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Naming attribute for DN.</w:t>
            </w:r>
            <w:r w:rsidRPr="1B4CE44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51946" w14:paraId="4CA74D09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2D0866D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</w:tcPr>
          <w:p w14:paraId="365DEF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21016551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49433147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630111CE" w:rsidR="00151946" w:rsidRDefault="05787724" w:rsidP="00D73C2A">
            <w:pPr>
              <w:pStyle w:val="CRCoverPage"/>
              <w:tabs>
                <w:tab w:val="left" w:pos="756"/>
              </w:tabs>
              <w:spacing w:after="0"/>
              <w:rPr>
                <w:noProof/>
              </w:rPr>
            </w:pPr>
            <w:r w:rsidRPr="3286CA32">
              <w:rPr>
                <w:noProof/>
              </w:rPr>
              <w:t xml:space="preserve">Update </w:t>
            </w:r>
            <w:r w:rsidR="506656FB" w:rsidRPr="3286CA32">
              <w:rPr>
                <w:noProof/>
              </w:rPr>
              <w:t xml:space="preserve">DistinguishedName typedef in </w:t>
            </w:r>
            <w:r w:rsidRPr="3286CA32">
              <w:rPr>
                <w:noProof/>
              </w:rPr>
              <w:t>_3gpp_common</w:t>
            </w:r>
            <w:r w:rsidR="2EFD2277" w:rsidRPr="3286CA32">
              <w:rPr>
                <w:noProof/>
              </w:rPr>
              <w:t>_yang_types.yang</w:t>
            </w:r>
            <w:r w:rsidRPr="3286CA32">
              <w:rPr>
                <w:noProof/>
              </w:rPr>
              <w:t xml:space="preserve"> to align with TS 32.300</w:t>
            </w:r>
          </w:p>
        </w:tc>
      </w:tr>
      <w:tr w:rsidR="00151946" w14:paraId="1F886379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4D989623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</w:tcPr>
          <w:p w14:paraId="71C4A2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78D7BF9" w14:textId="77777777" w:rsidTr="1B4CE441">
        <w:tc>
          <w:tcPr>
            <w:tcW w:w="27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8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45FB36C0" w:rsidR="00151946" w:rsidRDefault="2617CB71" w:rsidP="00D73C2A">
            <w:pPr>
              <w:pStyle w:val="CRCoverPage"/>
              <w:spacing w:after="0"/>
              <w:rPr>
                <w:noProof/>
              </w:rPr>
            </w:pPr>
            <w:r w:rsidRPr="3286CA32">
              <w:rPr>
                <w:noProof/>
              </w:rPr>
              <w:t xml:space="preserve">YANG definition will not be aligned with </w:t>
            </w:r>
            <w:r w:rsidR="269BFD93" w:rsidRPr="3286CA32">
              <w:rPr>
                <w:noProof/>
              </w:rPr>
              <w:t>Generic NRM IRP (TS 28.622)</w:t>
            </w:r>
          </w:p>
        </w:tc>
      </w:tr>
      <w:tr w:rsidR="00151946" w14:paraId="034AF533" w14:textId="77777777" w:rsidTr="1B4CE441">
        <w:tc>
          <w:tcPr>
            <w:tcW w:w="2758" w:type="dxa"/>
            <w:gridSpan w:val="2"/>
          </w:tcPr>
          <w:p w14:paraId="39D9EB5B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</w:tcPr>
          <w:p w14:paraId="7826CB1C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A17D7AC" w14:textId="77777777" w:rsidTr="1B4CE441"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8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66A12ABC" w:rsidR="00151946" w:rsidRDefault="00151946" w:rsidP="00D6404B">
            <w:pPr>
              <w:pStyle w:val="CRCoverPage"/>
              <w:spacing w:after="0"/>
              <w:rPr>
                <w:noProof/>
              </w:rPr>
            </w:pPr>
          </w:p>
        </w:tc>
      </w:tr>
      <w:tr w:rsidR="00151946" w14:paraId="56E1E6C3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2FB9DE77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</w:tcPr>
          <w:p w14:paraId="0898542D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76F95A8B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335EAB52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946" w14:paraId="34ACE2EB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571382F3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7BE8E977" w:rsidR="00151946" w:rsidRDefault="005D6BC7" w:rsidP="0015194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  <w:r w:rsidR="001519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446DDBAC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678A1AA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1DED9E4D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55C714D2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45913E62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8F7D08C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C3CFEC6" w:rsidR="00151946" w:rsidRDefault="03B53C53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3286CA3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5B572615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60DF82CC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517696CD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</w:tcPr>
          <w:p w14:paraId="4D84207F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</w:p>
        </w:tc>
      </w:tr>
      <w:tr w:rsidR="00151946" w14:paraId="556B87B6" w14:textId="77777777" w:rsidTr="1B4CE441">
        <w:tc>
          <w:tcPr>
            <w:tcW w:w="27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8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64E08CDA" w:rsidR="00BF4FC5" w:rsidRDefault="00BF4FC5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946" w:rsidRPr="008863B9" w14:paraId="45BFE792" w14:textId="77777777" w:rsidTr="1B4CE441">
        <w:tc>
          <w:tcPr>
            <w:tcW w:w="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946" w:rsidRPr="008863B9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151946" w:rsidRPr="008863B9" w:rsidRDefault="00151946" w:rsidP="001519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946" w14:paraId="6C3DBC81" w14:textId="77777777" w:rsidTr="1B4CE441"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8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794EA0" w14:textId="77777777" w:rsidR="00151946" w:rsidRDefault="00151946" w:rsidP="00151946">
      <w:pPr>
        <w:rPr>
          <w:noProof/>
        </w:rPr>
      </w:pPr>
      <w:bookmarkStart w:id="1" w:name="_Hlk117416929"/>
    </w:p>
    <w:p w14:paraId="08CA2C37" w14:textId="77777777" w:rsidR="00151946" w:rsidRDefault="11835753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40A5B29B">
        <w:rPr>
          <w:b/>
          <w:bCs/>
          <w:i/>
          <w:iCs/>
        </w:rPr>
        <w:t>First change</w:t>
      </w:r>
    </w:p>
    <w:bookmarkEnd w:id="1"/>
    <w:p w14:paraId="14280AC9" w14:textId="04367B94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>module _3gpp-common-yang-types {</w:t>
      </w:r>
    </w:p>
    <w:p w14:paraId="291D8DEA" w14:textId="254F3A11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yang-version 1.1;</w:t>
      </w:r>
    </w:p>
    <w:p w14:paraId="4254F67E" w14:textId="7E0B5C93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namespace "urn:3gpp:sa5:_3gpp-common-yang-types";</w:t>
      </w:r>
    </w:p>
    <w:p w14:paraId="7DD9E19C" w14:textId="70188D2E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prefix "types3gpp";</w:t>
      </w:r>
    </w:p>
    <w:p w14:paraId="133FF30D" w14:textId="768211EB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</w:t>
      </w:r>
    </w:p>
    <w:p w14:paraId="0EF3BAA8" w14:textId="42305F8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import ietf-inet-types { prefix inet; }</w:t>
      </w:r>
    </w:p>
    <w:p w14:paraId="44C28915" w14:textId="30509B40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import ietf-yang-types { prefix yang; }</w:t>
      </w:r>
    </w:p>
    <w:p w14:paraId="67E75BA7" w14:textId="42A194C9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</w:t>
      </w:r>
    </w:p>
    <w:p w14:paraId="0B26E6F7" w14:textId="0342958C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organization "3GPP SA5";</w:t>
      </w:r>
    </w:p>
    <w:p w14:paraId="7456B427" w14:textId="5BF9D2BF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contact "https://www.3gpp.org/DynaReport/TSG-WG--S5--officials.htm?Itemid=464";</w:t>
      </w:r>
    </w:p>
    <w:p w14:paraId="2387460E" w14:textId="48CBE4E5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description "The model defines a YANG mapping of the top level </w:t>
      </w:r>
    </w:p>
    <w:p w14:paraId="1651945A" w14:textId="144D6947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information classes used for management of 5G networks and </w:t>
      </w:r>
    </w:p>
    <w:p w14:paraId="6E7E3930" w14:textId="16723EEB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network slicing.";</w:t>
      </w:r>
    </w:p>
    <w:p w14:paraId="437AAC7D" w14:textId="08AA5D6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reference "3GPP TS 28.541";</w:t>
      </w:r>
    </w:p>
    <w:p w14:paraId="7191398B" w14:textId="2500D765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</w:t>
      </w:r>
    </w:p>
    <w:p w14:paraId="2AD0E752" w14:textId="3D2C33BE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revision 2023-04-12 {</w:t>
      </w:r>
    </w:p>
    <w:p w14:paraId="6E717BC3" w14:textId="65FDDB3E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description "Update DistinguishedName datatype to align with TS 32.300.";</w:t>
      </w:r>
    </w:p>
    <w:p w14:paraId="27566FFD" w14:textId="10CDFBC7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reference "CR-XXXX";</w:t>
      </w:r>
    </w:p>
    <w:p w14:paraId="1DD9F98B" w14:textId="161119D4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}</w:t>
      </w:r>
    </w:p>
    <w:p w14:paraId="7A086D75" w14:textId="5CBFCA8F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</w:t>
      </w:r>
    </w:p>
    <w:p w14:paraId="003029E5" w14:textId="5BAA21E2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revision 2020-11-06 {</w:t>
      </w:r>
    </w:p>
    <w:p w14:paraId="11C11C9F" w14:textId="69915EA2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description "Removed incorrect S-NSSAI definitions.";</w:t>
      </w:r>
    </w:p>
    <w:p w14:paraId="6F1F1714" w14:textId="4CB1125F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reference "CR-0118";</w:t>
      </w:r>
    </w:p>
    <w:p w14:paraId="043B49DB" w14:textId="66642329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}</w:t>
      </w:r>
    </w:p>
    <w:p w14:paraId="7A3B9DBF" w14:textId="47466996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</w:t>
      </w:r>
    </w:p>
    <w:p w14:paraId="681F7B51" w14:textId="3E8F34E8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typedef DistinguishedName {</w:t>
      </w:r>
    </w:p>
    <w:p w14:paraId="2537DF85" w14:textId="5F3C3184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type string {</w:t>
      </w:r>
    </w:p>
    <w:p w14:paraId="5EE55B52" w14:textId="4C344B29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pattern '(^$|(((^$^$)|('</w:t>
      </w:r>
    </w:p>
    <w:p w14:paraId="17FF1121" w14:textId="1D19AE1C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'(DC=([A-Za-z]([A-Za-z0-9-]*[A-Za-z0-9])?)(\.[A-Za-z]([A-Za-z0-9-]*[A-Za-z0-9])?)*)'</w:t>
      </w:r>
    </w:p>
    <w:p w14:paraId="7F673F6F" w14:textId="3DEF7D77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'((\r?( *),\r?( *))(DC=([A-Za-z]([A-Za-z0-9-]*[A-Za-z0-9])?)(\.[A-Za-z]([A-Za-z0-9-]*[A-Za-z0-9])?)*))*'</w:t>
      </w:r>
    </w:p>
    <w:p w14:paraId="0436515F" w14:textId="180B710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'((\r?( *),\r?( *))([A-Za-z][A-Za-z0-9-]*)=(([^,=\+&lt;&gt;#;"\*\r\n\\\s]|(\\[0-9A-Fa-f]{2}))(([^,=\+&lt;&gt;#;"\*\r\n\\]|(\\[0-9A-Fa-f]{2}))*([^,=\+&lt;&gt;#;"\*\r\n\\\s]|(\\[0-9A-Fa-f]{2})))?))*'</w:t>
      </w:r>
    </w:p>
    <w:p w14:paraId="0AF678BE" w14:textId="67AF706E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'\r?( *),\r?( *))'</w:t>
      </w:r>
    </w:p>
    <w:p w14:paraId="05858C95" w14:textId="642722CB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'|(([A-Za-z][A-Za-z0-9-]*)=(([^,=\+&lt;&gt;#;"\*\r\n\\\s]|(\\[0-9A-Fa-f]{2}))(([^,=\+&lt;&gt;#;"\*\r\n\\]|(\\[0-9A-Fa-f]{2}))*([^,=\+&lt;&gt;#;"\*\r\n\\\s]|(\\[0-9A-Fa-f]{2})))?)'</w:t>
      </w:r>
    </w:p>
    <w:p w14:paraId="2B984D64" w14:textId="3191C70A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'(\r?( *),\r?( *)([A-Za-z][A-Za-z0-9-]*)=(([^,=\+&lt;&gt;#;"\*\r\n\\\s]|(\\[0-9A-Fa-f]{2}))(([^,=\+&lt;&gt;#;"\*\r\n\\]|(\\[0-9A-Fa-f]{2}))*([^,=\+&lt;&gt;#;"\*\r\n\\\s]|(\\[0-9A-Fa-f]{2})))?))*'</w:t>
      </w:r>
    </w:p>
    <w:p w14:paraId="3E8B6EE9" w14:textId="30080DA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'\r?( *),\r?( *)))'</w:t>
      </w:r>
    </w:p>
    <w:p w14:paraId="77BFE02B" w14:textId="2470B85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'((([A-Z][^,=\+&lt;&gt;#;"\*\r\n\\\.]*)|([A-Z][^,=\+&lt;&gt;#;"\*\r\n\\\.]*)\.([a-z][^,=\+&lt;&gt;#;"\*\r\n\\\.]*))=(([^,=\+&lt;&gt;#;"\*\r\n\\\s]|(\\[0-9A-Fa-f]{2}))(([^,=\+&lt;&gt;#;"\*\r\n\\]|(\\[0-9A-Fa-f]{2}))*([^,=\+&lt;&gt;#;"\*\r\n\\\s]|(\\[0-9A-Fa-f]{2})))?)(\r?( *),\r?( *)(([A-Z][^,=\+&lt;&gt;#;"\*\r\n\\\.]*)|([A-Z][^,=\+&lt;&gt;#;"\*\r\n\\\.]*)\.([a-z][^,=\+&lt;&gt;#;"\*\r\n\\\.]*))=(([^,=\+&lt;&gt;#;"\*\r\n\\\s]|(\\[0-9A-Fa-f]{2}))(([^,=\+&lt;&gt;#;"\*\r\n\\]|(\\[0-9A-Fa-f]{2}))*([^,=\+&lt;&gt;#;"\*\r\n\\\s]|(\\[0-9A-Fa-f]{2})))?))*)'</w:t>
      </w:r>
    </w:p>
    <w:p w14:paraId="6F56A255" w14:textId="33CEC556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'))';</w:t>
      </w:r>
    </w:p>
    <w:p w14:paraId="0B8B16A3" w14:textId="128CB030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}</w:t>
      </w:r>
    </w:p>
    <w:p w14:paraId="1155B2A6" w14:textId="260315F9" w:rsidR="006C41B5" w:rsidRPr="00432247" w:rsidRDefault="19CA9898" w:rsidP="1B4CE441">
      <w:pPr>
        <w:spacing w:after="40"/>
        <w:rPr>
          <w:rFonts w:ascii="Courier New" w:hAnsi="Courier New"/>
          <w:noProof/>
          <w:sz w:val="16"/>
          <w:szCs w:val="16"/>
        </w:rPr>
      </w:pPr>
      <w:r w:rsidRPr="1B4CE441">
        <w:rPr>
          <w:rFonts w:ascii="Courier New" w:hAnsi="Courier New"/>
          <w:noProof/>
          <w:sz w:val="16"/>
          <w:szCs w:val="16"/>
        </w:rPr>
        <w:t xml:space="preserve">        description "Represents string representation of Distinguished Name</w:t>
      </w:r>
      <w:r w:rsidR="07427F78" w:rsidRPr="1B4CE441">
        <w:rPr>
          <w:rFonts w:ascii="Courier New" w:hAnsi="Courier New"/>
          <w:noProof/>
          <w:sz w:val="16"/>
          <w:szCs w:val="16"/>
        </w:rPr>
        <w:t>(DN)</w:t>
      </w:r>
      <w:r w:rsidRPr="1B4CE441">
        <w:rPr>
          <w:rFonts w:ascii="Courier New" w:hAnsi="Courier New"/>
          <w:noProof/>
          <w:sz w:val="16"/>
          <w:szCs w:val="16"/>
        </w:rPr>
        <w:t xml:space="preserve"> as defined by 3GPP TS 32.300 (see section on EBNF of DN String Representation). This </w:t>
      </w:r>
      <w:r w:rsidR="51EBCAB9" w:rsidRPr="1B4CE441">
        <w:rPr>
          <w:rFonts w:ascii="Courier New" w:hAnsi="Courier New"/>
          <w:noProof/>
          <w:sz w:val="16"/>
          <w:szCs w:val="16"/>
        </w:rPr>
        <w:t>regexp</w:t>
      </w:r>
      <w:r w:rsidRPr="1B4CE441">
        <w:rPr>
          <w:rFonts w:ascii="Courier New" w:hAnsi="Courier New"/>
          <w:noProof/>
          <w:sz w:val="16"/>
          <w:szCs w:val="16"/>
        </w:rPr>
        <w:t xml:space="preserve"> support underscore (for EP_RP IOC) and NamingAttribute</w:t>
      </w:r>
      <w:r w:rsidR="72D260FB" w:rsidRPr="1B4CE441">
        <w:rPr>
          <w:rFonts w:ascii="Courier New" w:hAnsi="Courier New"/>
          <w:noProof/>
          <w:sz w:val="16"/>
          <w:szCs w:val="16"/>
        </w:rPr>
        <w:t xml:space="preserve"> for DN</w:t>
      </w:r>
      <w:r w:rsidRPr="1B4CE441">
        <w:rPr>
          <w:rFonts w:ascii="Courier New" w:hAnsi="Courier New"/>
          <w:noProof/>
          <w:sz w:val="16"/>
          <w:szCs w:val="16"/>
        </w:rPr>
        <w:t>.";</w:t>
      </w:r>
    </w:p>
    <w:p w14:paraId="7ED8493C" w14:textId="2B2CB4A8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reference  "TS 32.300 Name convention for managed objects";</w:t>
      </w:r>
    </w:p>
    <w:p w14:paraId="6053EE46" w14:textId="293A2B92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}</w:t>
      </w:r>
    </w:p>
    <w:p w14:paraId="26D91A29" w14:textId="5B2EBDA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>}</w:t>
      </w:r>
    </w:p>
    <w:p w14:paraId="33A9544F" w14:textId="77777777" w:rsidR="00151946" w:rsidRDefault="00151946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C153B" w14:textId="77777777" w:rsidR="00CA6F24" w:rsidRDefault="00CA6F24">
      <w:r>
        <w:separator/>
      </w:r>
    </w:p>
  </w:endnote>
  <w:endnote w:type="continuationSeparator" w:id="0">
    <w:p w14:paraId="195E0A9F" w14:textId="77777777" w:rsidR="00CA6F24" w:rsidRDefault="00CA6F24">
      <w:r>
        <w:continuationSeparator/>
      </w:r>
    </w:p>
  </w:endnote>
  <w:endnote w:type="continuationNotice" w:id="1">
    <w:p w14:paraId="67919276" w14:textId="77777777" w:rsidR="00206122" w:rsidRDefault="00206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Al Fresco">
    <w:charset w:val="00"/>
    <w:family w:val="auto"/>
    <w:pitch w:val="variable"/>
    <w:sig w:usb0="800000AF" w:usb1="1000004A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75E7" w14:textId="77777777" w:rsidR="00475ED1" w:rsidRDefault="00475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E9DF6" w14:textId="77777777" w:rsidR="00475ED1" w:rsidRDefault="00475E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084A" w14:textId="77777777" w:rsidR="00475ED1" w:rsidRDefault="00475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D818" w14:textId="77777777" w:rsidR="00CA6F24" w:rsidRDefault="00CA6F24">
      <w:r>
        <w:separator/>
      </w:r>
    </w:p>
  </w:footnote>
  <w:footnote w:type="continuationSeparator" w:id="0">
    <w:p w14:paraId="548387EB" w14:textId="77777777" w:rsidR="00CA6F24" w:rsidRDefault="00CA6F24">
      <w:r>
        <w:continuationSeparator/>
      </w:r>
    </w:p>
  </w:footnote>
  <w:footnote w:type="continuationNotice" w:id="1">
    <w:p w14:paraId="321CC770" w14:textId="77777777" w:rsidR="00206122" w:rsidRDefault="002061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8CF9" w14:textId="77777777" w:rsidR="00475ED1" w:rsidRDefault="00475E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44099" w14:textId="77777777" w:rsidR="00475ED1" w:rsidRDefault="00475E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CC7932"/>
    <w:lvl w:ilvl="0">
      <w:start w:val="1"/>
      <w:numFmt w:val="decimal"/>
      <w:pStyle w:val="Normalaftertitle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7429C10"/>
    <w:lvl w:ilvl="0">
      <w:start w:val="1"/>
      <w:numFmt w:val="decimal"/>
      <w:pStyle w:val="norn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deftexte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pStyle w:val="cpd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6241279">
    <w:abstractNumId w:val="8"/>
  </w:num>
  <w:num w:numId="2" w16cid:durableId="1777367725">
    <w:abstractNumId w:val="6"/>
  </w:num>
  <w:num w:numId="3" w16cid:durableId="61216809">
    <w:abstractNumId w:val="5"/>
  </w:num>
  <w:num w:numId="4" w16cid:durableId="211962737">
    <w:abstractNumId w:val="4"/>
  </w:num>
  <w:num w:numId="5" w16cid:durableId="2035614302">
    <w:abstractNumId w:val="7"/>
  </w:num>
  <w:num w:numId="6" w16cid:durableId="1939679020">
    <w:abstractNumId w:val="3"/>
  </w:num>
  <w:num w:numId="7" w16cid:durableId="1915889589">
    <w:abstractNumId w:val="2"/>
  </w:num>
  <w:num w:numId="8" w16cid:durableId="113445822">
    <w:abstractNumId w:val="1"/>
  </w:num>
  <w:num w:numId="9" w16cid:durableId="607739993">
    <w:abstractNumId w:val="0"/>
  </w:num>
  <w:num w:numId="10" w16cid:durableId="1638414558">
    <w:abstractNumId w:val="13"/>
  </w:num>
  <w:num w:numId="11" w16cid:durableId="1908606471">
    <w:abstractNumId w:val="10"/>
  </w:num>
  <w:num w:numId="12" w16cid:durableId="1813325180">
    <w:abstractNumId w:val="14"/>
  </w:num>
  <w:num w:numId="13" w16cid:durableId="1341589202">
    <w:abstractNumId w:val="9"/>
  </w:num>
  <w:num w:numId="14" w16cid:durableId="1247300221">
    <w:abstractNumId w:val="11"/>
  </w:num>
  <w:num w:numId="15" w16cid:durableId="166651858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33"/>
    <w:rsid w:val="00022E4A"/>
    <w:rsid w:val="0002463E"/>
    <w:rsid w:val="000248EE"/>
    <w:rsid w:val="00041D4A"/>
    <w:rsid w:val="00065849"/>
    <w:rsid w:val="000A6394"/>
    <w:rsid w:val="000B13B4"/>
    <w:rsid w:val="000B16CF"/>
    <w:rsid w:val="000B63BE"/>
    <w:rsid w:val="000B7FED"/>
    <w:rsid w:val="000C038A"/>
    <w:rsid w:val="000C1256"/>
    <w:rsid w:val="000C2662"/>
    <w:rsid w:val="000C32C9"/>
    <w:rsid w:val="000C5C17"/>
    <w:rsid w:val="000C6598"/>
    <w:rsid w:val="000D44B3"/>
    <w:rsid w:val="00110B6D"/>
    <w:rsid w:val="001235F1"/>
    <w:rsid w:val="00145D43"/>
    <w:rsid w:val="001511E7"/>
    <w:rsid w:val="00151946"/>
    <w:rsid w:val="0016425E"/>
    <w:rsid w:val="001650A5"/>
    <w:rsid w:val="0017777E"/>
    <w:rsid w:val="00181140"/>
    <w:rsid w:val="00192C46"/>
    <w:rsid w:val="001A08B3"/>
    <w:rsid w:val="001A2CA0"/>
    <w:rsid w:val="001A7B60"/>
    <w:rsid w:val="001B4CF4"/>
    <w:rsid w:val="001B52F0"/>
    <w:rsid w:val="001B5D2C"/>
    <w:rsid w:val="001B7A65"/>
    <w:rsid w:val="001D68AC"/>
    <w:rsid w:val="001D7F2D"/>
    <w:rsid w:val="001E41F3"/>
    <w:rsid w:val="001E5572"/>
    <w:rsid w:val="001F4CC1"/>
    <w:rsid w:val="00206122"/>
    <w:rsid w:val="00242354"/>
    <w:rsid w:val="0024824D"/>
    <w:rsid w:val="00250770"/>
    <w:rsid w:val="002530DB"/>
    <w:rsid w:val="00257269"/>
    <w:rsid w:val="0026004D"/>
    <w:rsid w:val="002640DD"/>
    <w:rsid w:val="00275D12"/>
    <w:rsid w:val="00284C70"/>
    <w:rsid w:val="00284FEB"/>
    <w:rsid w:val="002860C4"/>
    <w:rsid w:val="00290B48"/>
    <w:rsid w:val="0029399D"/>
    <w:rsid w:val="002A462B"/>
    <w:rsid w:val="002B5741"/>
    <w:rsid w:val="002B790A"/>
    <w:rsid w:val="002C265D"/>
    <w:rsid w:val="002E472E"/>
    <w:rsid w:val="00305409"/>
    <w:rsid w:val="0033422C"/>
    <w:rsid w:val="00347421"/>
    <w:rsid w:val="00351FA3"/>
    <w:rsid w:val="003609EF"/>
    <w:rsid w:val="00360ECB"/>
    <w:rsid w:val="0036231A"/>
    <w:rsid w:val="00374DD4"/>
    <w:rsid w:val="00382137"/>
    <w:rsid w:val="00397B6A"/>
    <w:rsid w:val="003E1A36"/>
    <w:rsid w:val="00410371"/>
    <w:rsid w:val="004242F1"/>
    <w:rsid w:val="00426C14"/>
    <w:rsid w:val="004302BA"/>
    <w:rsid w:val="00434DEE"/>
    <w:rsid w:val="00465B25"/>
    <w:rsid w:val="004709CF"/>
    <w:rsid w:val="00474393"/>
    <w:rsid w:val="00475ED1"/>
    <w:rsid w:val="00477032"/>
    <w:rsid w:val="0049464F"/>
    <w:rsid w:val="004B75B7"/>
    <w:rsid w:val="004B7F02"/>
    <w:rsid w:val="004C22F1"/>
    <w:rsid w:val="004F7270"/>
    <w:rsid w:val="005007FC"/>
    <w:rsid w:val="00500B1E"/>
    <w:rsid w:val="00511815"/>
    <w:rsid w:val="0051580D"/>
    <w:rsid w:val="00517977"/>
    <w:rsid w:val="005351D0"/>
    <w:rsid w:val="00540ED4"/>
    <w:rsid w:val="00543ECC"/>
    <w:rsid w:val="00547111"/>
    <w:rsid w:val="00563EED"/>
    <w:rsid w:val="00580E23"/>
    <w:rsid w:val="00590A9E"/>
    <w:rsid w:val="00592B84"/>
    <w:rsid w:val="00592D74"/>
    <w:rsid w:val="005A3461"/>
    <w:rsid w:val="005D228C"/>
    <w:rsid w:val="005D6BC7"/>
    <w:rsid w:val="005E2C44"/>
    <w:rsid w:val="00606935"/>
    <w:rsid w:val="00621188"/>
    <w:rsid w:val="006257ED"/>
    <w:rsid w:val="00665C47"/>
    <w:rsid w:val="00672F15"/>
    <w:rsid w:val="00683378"/>
    <w:rsid w:val="00683E8D"/>
    <w:rsid w:val="00691C0C"/>
    <w:rsid w:val="00693F1F"/>
    <w:rsid w:val="00695808"/>
    <w:rsid w:val="006B46FB"/>
    <w:rsid w:val="006C41B5"/>
    <w:rsid w:val="006C4C3A"/>
    <w:rsid w:val="006D4595"/>
    <w:rsid w:val="006E21FB"/>
    <w:rsid w:val="007176FF"/>
    <w:rsid w:val="00727E3D"/>
    <w:rsid w:val="0074051E"/>
    <w:rsid w:val="00792342"/>
    <w:rsid w:val="007977A8"/>
    <w:rsid w:val="007A6E65"/>
    <w:rsid w:val="007B512A"/>
    <w:rsid w:val="007C2097"/>
    <w:rsid w:val="007C2CEC"/>
    <w:rsid w:val="007D6A07"/>
    <w:rsid w:val="007F7259"/>
    <w:rsid w:val="008040A8"/>
    <w:rsid w:val="00823467"/>
    <w:rsid w:val="008255D2"/>
    <w:rsid w:val="008279FA"/>
    <w:rsid w:val="0085306C"/>
    <w:rsid w:val="008626E7"/>
    <w:rsid w:val="00870EE7"/>
    <w:rsid w:val="00874780"/>
    <w:rsid w:val="008863B9"/>
    <w:rsid w:val="008A45A6"/>
    <w:rsid w:val="008B3AB0"/>
    <w:rsid w:val="008B4C32"/>
    <w:rsid w:val="008C2C6F"/>
    <w:rsid w:val="008E55F8"/>
    <w:rsid w:val="008F3789"/>
    <w:rsid w:val="008F686C"/>
    <w:rsid w:val="008F7262"/>
    <w:rsid w:val="009148DE"/>
    <w:rsid w:val="00923B30"/>
    <w:rsid w:val="00925802"/>
    <w:rsid w:val="00941E30"/>
    <w:rsid w:val="00951C85"/>
    <w:rsid w:val="009648B7"/>
    <w:rsid w:val="00965FAE"/>
    <w:rsid w:val="009777D9"/>
    <w:rsid w:val="009878E3"/>
    <w:rsid w:val="00991B88"/>
    <w:rsid w:val="00993151"/>
    <w:rsid w:val="009A5753"/>
    <w:rsid w:val="009A579D"/>
    <w:rsid w:val="009B751F"/>
    <w:rsid w:val="009C6393"/>
    <w:rsid w:val="009D73CD"/>
    <w:rsid w:val="009E3297"/>
    <w:rsid w:val="009F50E2"/>
    <w:rsid w:val="009F734F"/>
    <w:rsid w:val="00A246B6"/>
    <w:rsid w:val="00A37C9A"/>
    <w:rsid w:val="00A47E70"/>
    <w:rsid w:val="00A50CF0"/>
    <w:rsid w:val="00A73A7B"/>
    <w:rsid w:val="00A74316"/>
    <w:rsid w:val="00A7671C"/>
    <w:rsid w:val="00A8264D"/>
    <w:rsid w:val="00AA2CBC"/>
    <w:rsid w:val="00AA669B"/>
    <w:rsid w:val="00AC5820"/>
    <w:rsid w:val="00AC5876"/>
    <w:rsid w:val="00AD1CD8"/>
    <w:rsid w:val="00AE4A33"/>
    <w:rsid w:val="00AF23E1"/>
    <w:rsid w:val="00AF6035"/>
    <w:rsid w:val="00B245B5"/>
    <w:rsid w:val="00B258BB"/>
    <w:rsid w:val="00B30AA3"/>
    <w:rsid w:val="00B42CF2"/>
    <w:rsid w:val="00B51C72"/>
    <w:rsid w:val="00B6133A"/>
    <w:rsid w:val="00B668BB"/>
    <w:rsid w:val="00B67B97"/>
    <w:rsid w:val="00B73081"/>
    <w:rsid w:val="00B86FD5"/>
    <w:rsid w:val="00B968C8"/>
    <w:rsid w:val="00BA3EC5"/>
    <w:rsid w:val="00BA51D9"/>
    <w:rsid w:val="00BB5DFC"/>
    <w:rsid w:val="00BC37E2"/>
    <w:rsid w:val="00BC415C"/>
    <w:rsid w:val="00BD279D"/>
    <w:rsid w:val="00BD6BB8"/>
    <w:rsid w:val="00BE4A11"/>
    <w:rsid w:val="00BE666E"/>
    <w:rsid w:val="00BF4FC5"/>
    <w:rsid w:val="00C0603B"/>
    <w:rsid w:val="00C11A67"/>
    <w:rsid w:val="00C20D8E"/>
    <w:rsid w:val="00C2750E"/>
    <w:rsid w:val="00C330D7"/>
    <w:rsid w:val="00C42128"/>
    <w:rsid w:val="00C5119E"/>
    <w:rsid w:val="00C66BA2"/>
    <w:rsid w:val="00C93520"/>
    <w:rsid w:val="00C95985"/>
    <w:rsid w:val="00C975C7"/>
    <w:rsid w:val="00CA6F24"/>
    <w:rsid w:val="00CB543E"/>
    <w:rsid w:val="00CC3A1E"/>
    <w:rsid w:val="00CC5026"/>
    <w:rsid w:val="00CC68D0"/>
    <w:rsid w:val="00CE098E"/>
    <w:rsid w:val="00D03F9A"/>
    <w:rsid w:val="00D06D51"/>
    <w:rsid w:val="00D24991"/>
    <w:rsid w:val="00D41C55"/>
    <w:rsid w:val="00D4408B"/>
    <w:rsid w:val="00D45DF9"/>
    <w:rsid w:val="00D50255"/>
    <w:rsid w:val="00D6404B"/>
    <w:rsid w:val="00D66520"/>
    <w:rsid w:val="00D73C2A"/>
    <w:rsid w:val="00DB4C61"/>
    <w:rsid w:val="00DB6BA8"/>
    <w:rsid w:val="00DC6DE6"/>
    <w:rsid w:val="00DE34CF"/>
    <w:rsid w:val="00E06921"/>
    <w:rsid w:val="00E13F3D"/>
    <w:rsid w:val="00E23ED6"/>
    <w:rsid w:val="00E34898"/>
    <w:rsid w:val="00E34DF8"/>
    <w:rsid w:val="00E50BD1"/>
    <w:rsid w:val="00E62F91"/>
    <w:rsid w:val="00E635ED"/>
    <w:rsid w:val="00E7577F"/>
    <w:rsid w:val="00E779B5"/>
    <w:rsid w:val="00E87D0F"/>
    <w:rsid w:val="00E931D5"/>
    <w:rsid w:val="00EB09B7"/>
    <w:rsid w:val="00EC209E"/>
    <w:rsid w:val="00ED0527"/>
    <w:rsid w:val="00ED1903"/>
    <w:rsid w:val="00ED4EDB"/>
    <w:rsid w:val="00EE7D7C"/>
    <w:rsid w:val="00F055EB"/>
    <w:rsid w:val="00F17082"/>
    <w:rsid w:val="00F25D98"/>
    <w:rsid w:val="00F26131"/>
    <w:rsid w:val="00F300FB"/>
    <w:rsid w:val="00F61BCB"/>
    <w:rsid w:val="00F81F4D"/>
    <w:rsid w:val="00FA657E"/>
    <w:rsid w:val="00FB6386"/>
    <w:rsid w:val="00FD713A"/>
    <w:rsid w:val="0172ED91"/>
    <w:rsid w:val="02F805D9"/>
    <w:rsid w:val="030EBDF2"/>
    <w:rsid w:val="03B53C53"/>
    <w:rsid w:val="05787724"/>
    <w:rsid w:val="05BD0F55"/>
    <w:rsid w:val="072B19E0"/>
    <w:rsid w:val="07427F78"/>
    <w:rsid w:val="087443C3"/>
    <w:rsid w:val="08756F6A"/>
    <w:rsid w:val="0964D719"/>
    <w:rsid w:val="0E06B749"/>
    <w:rsid w:val="0EA89B3E"/>
    <w:rsid w:val="0EEB671E"/>
    <w:rsid w:val="0FB5F663"/>
    <w:rsid w:val="10719BF7"/>
    <w:rsid w:val="109EE905"/>
    <w:rsid w:val="11835753"/>
    <w:rsid w:val="124AE6B9"/>
    <w:rsid w:val="12ED2750"/>
    <w:rsid w:val="16327714"/>
    <w:rsid w:val="19CA9898"/>
    <w:rsid w:val="1B05E837"/>
    <w:rsid w:val="1B377845"/>
    <w:rsid w:val="1B4CE441"/>
    <w:rsid w:val="1CF1EBD5"/>
    <w:rsid w:val="1EB74580"/>
    <w:rsid w:val="2040769C"/>
    <w:rsid w:val="20A548CF"/>
    <w:rsid w:val="20EDFE64"/>
    <w:rsid w:val="2270A668"/>
    <w:rsid w:val="22F4D6BD"/>
    <w:rsid w:val="2493A220"/>
    <w:rsid w:val="2617CB71"/>
    <w:rsid w:val="2626048B"/>
    <w:rsid w:val="265ECDE3"/>
    <w:rsid w:val="269BFD93"/>
    <w:rsid w:val="26ACF9FF"/>
    <w:rsid w:val="2744178B"/>
    <w:rsid w:val="27570FBD"/>
    <w:rsid w:val="296D0AD0"/>
    <w:rsid w:val="29CBBD59"/>
    <w:rsid w:val="2C0868CD"/>
    <w:rsid w:val="2CFB4C97"/>
    <w:rsid w:val="2D6AA37A"/>
    <w:rsid w:val="2EFD2277"/>
    <w:rsid w:val="2EFE1454"/>
    <w:rsid w:val="2F4F2970"/>
    <w:rsid w:val="3286CA32"/>
    <w:rsid w:val="3409360D"/>
    <w:rsid w:val="34666292"/>
    <w:rsid w:val="359D88DD"/>
    <w:rsid w:val="35B65970"/>
    <w:rsid w:val="374395EB"/>
    <w:rsid w:val="38944103"/>
    <w:rsid w:val="3C78A29A"/>
    <w:rsid w:val="3CAC7E70"/>
    <w:rsid w:val="3CFFD927"/>
    <w:rsid w:val="3EE5D7E1"/>
    <w:rsid w:val="40A5B29B"/>
    <w:rsid w:val="4680983B"/>
    <w:rsid w:val="4A956D42"/>
    <w:rsid w:val="4DBBC934"/>
    <w:rsid w:val="502FD3DD"/>
    <w:rsid w:val="506656FB"/>
    <w:rsid w:val="51EBCAB9"/>
    <w:rsid w:val="52A92385"/>
    <w:rsid w:val="54AB8F91"/>
    <w:rsid w:val="5A15D025"/>
    <w:rsid w:val="5A652F5E"/>
    <w:rsid w:val="5B0D65BE"/>
    <w:rsid w:val="5C0EAEC1"/>
    <w:rsid w:val="5C4D27C3"/>
    <w:rsid w:val="5D007BBB"/>
    <w:rsid w:val="5D2353CB"/>
    <w:rsid w:val="5D984FC5"/>
    <w:rsid w:val="5EBF242C"/>
    <w:rsid w:val="5EFDE00E"/>
    <w:rsid w:val="609AFDE6"/>
    <w:rsid w:val="61071DA2"/>
    <w:rsid w:val="63D86364"/>
    <w:rsid w:val="65F40B3A"/>
    <w:rsid w:val="68DA00F9"/>
    <w:rsid w:val="68E7704D"/>
    <w:rsid w:val="6A459ED2"/>
    <w:rsid w:val="6F86D043"/>
    <w:rsid w:val="6FD19CC4"/>
    <w:rsid w:val="7128DADD"/>
    <w:rsid w:val="72D260FB"/>
    <w:rsid w:val="72EE0F13"/>
    <w:rsid w:val="73417EB3"/>
    <w:rsid w:val="76BC1DC5"/>
    <w:rsid w:val="783B622D"/>
    <w:rsid w:val="78F8F95F"/>
    <w:rsid w:val="79E3E7B6"/>
    <w:rsid w:val="7AA33766"/>
    <w:rsid w:val="7AF29533"/>
    <w:rsid w:val="7D8B51DA"/>
    <w:rsid w:val="7E5B215E"/>
    <w:rsid w:val="7FD7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0542C32-E315-4E43-AB3F-A3119FF9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81F4D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580E2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B86F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6FD5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B86FD5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B86F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86FD5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B86FD5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86FD5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B86FD5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86FD5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86FD5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B86FD5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86FD5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B86FD5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B86FD5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B86FD5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B86FD5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B86FD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86FD5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B86FD5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86FD5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B86F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86F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86F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86F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86FD5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nhideWhenUsed/>
    <w:qFormat/>
    <w:rsid w:val="00B86FD5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B86FD5"/>
    <w:rPr>
      <w:b/>
      <w:bCs/>
    </w:rPr>
  </w:style>
  <w:style w:type="character" w:styleId="Emphasis">
    <w:name w:val="Emphasis"/>
    <w:basedOn w:val="DefaultParagraphFont"/>
    <w:uiPriority w:val="20"/>
    <w:qFormat/>
    <w:rsid w:val="00B86FD5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B86FD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FD5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B86FD5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B86FD5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B86FD5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B86FD5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86FD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B86F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B86FD5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B86FD5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B86FD5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B86FD5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B86FD5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B86FD5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B86FD5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86FD5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rsid w:val="00B86F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FD5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rsid w:val="00B86F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86FD5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B86F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F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B86FD5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B86FD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86FD5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86FD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B86FD5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B86FD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86FD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86FD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86FD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86FD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86FD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86FD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B6133A"/>
    <w:rPr>
      <w:rFonts w:ascii="Times New Roman" w:hAnsi="Times New Roman"/>
      <w:lang w:val="en-GB" w:eastAsia="en-US"/>
    </w:rPr>
  </w:style>
  <w:style w:type="paragraph" w:customStyle="1" w:styleId="Caption2">
    <w:name w:val="Caption2"/>
    <w:basedOn w:val="Normal"/>
    <w:next w:val="Normal"/>
    <w:unhideWhenUsed/>
    <w:qFormat/>
    <w:rsid w:val="00DB4C61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B4C61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2">
    <w:name w:val="Light Shading2"/>
    <w:basedOn w:val="TableNormal"/>
    <w:next w:val="LightShading"/>
    <w:uiPriority w:val="60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rsid w:val="00DB4C61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DB4C61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DB4C61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rsid w:val="00DB4C61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rsid w:val="00DB4C61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rsid w:val="00DB4C61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2">
    <w:name w:val="Light List2"/>
    <w:basedOn w:val="TableNormal"/>
    <w:next w:val="LightList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2">
    <w:name w:val="Light List - Accent 22"/>
    <w:basedOn w:val="TableNormal"/>
    <w:next w:val="LightList-Accent2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2">
    <w:name w:val="Light List - Accent 32"/>
    <w:basedOn w:val="TableNormal"/>
    <w:next w:val="LightList-Accent3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2">
    <w:name w:val="Light Grid2"/>
    <w:basedOn w:val="TableNormal"/>
    <w:next w:val="LightGrid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2">
    <w:name w:val="Light Grid - Accent 12"/>
    <w:basedOn w:val="TableNormal"/>
    <w:next w:val="LightGrid-Accent1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2">
    <w:name w:val="Light Grid - Accent 22"/>
    <w:basedOn w:val="TableNormal"/>
    <w:next w:val="LightGrid-Accent2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2">
    <w:name w:val="Light Grid - Accent 42"/>
    <w:basedOn w:val="TableNormal"/>
    <w:next w:val="LightGrid-Accent4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2">
    <w:name w:val="Medium Shading 12"/>
    <w:basedOn w:val="TableNormal"/>
    <w:next w:val="MediumShading1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2">
    <w:name w:val="Medium Shading 1 - Accent 22"/>
    <w:basedOn w:val="TableNormal"/>
    <w:next w:val="MediumShading1-Accent2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2">
    <w:name w:val="Medium Shading 1 - Accent 32"/>
    <w:basedOn w:val="TableNormal"/>
    <w:next w:val="MediumShading1-Accent3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2">
    <w:name w:val="Medium Shading 1 - Accent 42"/>
    <w:basedOn w:val="TableNormal"/>
    <w:next w:val="MediumShading1-Accent4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2">
    <w:name w:val="Medium Shading 1 - Accent 52"/>
    <w:basedOn w:val="TableNormal"/>
    <w:next w:val="MediumShading1-Accent5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2">
    <w:name w:val="Medium Shading 2 - Accent 12"/>
    <w:basedOn w:val="TableNormal"/>
    <w:next w:val="MediumShading2-Accent1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2">
    <w:name w:val="Medium Shading 2 - Accent 42"/>
    <w:basedOn w:val="TableNormal"/>
    <w:next w:val="MediumShading2-Accent4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2">
    <w:name w:val="Medium Shading 2 - Accent 52"/>
    <w:basedOn w:val="TableNormal"/>
    <w:next w:val="MediumShading2-Accent5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2">
    <w:name w:val="Medium Shading 2 - Accent 62"/>
    <w:basedOn w:val="TableNormal"/>
    <w:next w:val="MediumShading2-Accent6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2">
    <w:name w:val="Medium List 12"/>
    <w:basedOn w:val="TableNormal"/>
    <w:next w:val="MediumList1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2">
    <w:name w:val="Medium List 1 - Accent 12"/>
    <w:basedOn w:val="TableNormal"/>
    <w:next w:val="MediumList1-Accent1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2">
    <w:name w:val="Medium List 1 - Accent 22"/>
    <w:basedOn w:val="TableNormal"/>
    <w:next w:val="MediumList1-Accent2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2">
    <w:name w:val="Medium List 1 - Accent 32"/>
    <w:basedOn w:val="TableNormal"/>
    <w:next w:val="MediumList1-Accent3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2">
    <w:name w:val="Medium List 1 - Accent 42"/>
    <w:basedOn w:val="TableNormal"/>
    <w:next w:val="MediumList1-Accent4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2">
    <w:name w:val="Medium List 1 - Accent 52"/>
    <w:basedOn w:val="TableNormal"/>
    <w:next w:val="MediumList1-Accent5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2">
    <w:name w:val="Medium List 1 - Accent 62"/>
    <w:basedOn w:val="TableNormal"/>
    <w:next w:val="MediumList1-Accent6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2">
    <w:name w:val="Medium List 22"/>
    <w:basedOn w:val="TableNormal"/>
    <w:next w:val="MediumList2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2">
    <w:name w:val="Medium List 2 - Accent 12"/>
    <w:basedOn w:val="TableNormal"/>
    <w:next w:val="MediumList2-Accent1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2">
    <w:name w:val="Medium List 2 - Accent 22"/>
    <w:basedOn w:val="TableNormal"/>
    <w:next w:val="MediumList2-Accent2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2">
    <w:name w:val="Medium List 2 - Accent 32"/>
    <w:basedOn w:val="TableNormal"/>
    <w:next w:val="MediumList2-Accent3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2">
    <w:name w:val="Medium List 2 - Accent 42"/>
    <w:basedOn w:val="TableNormal"/>
    <w:next w:val="MediumList2-Accent4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2">
    <w:name w:val="Medium List 2 - Accent 52"/>
    <w:basedOn w:val="TableNormal"/>
    <w:next w:val="MediumList2-Accent5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2">
    <w:name w:val="Medium List 2 - Accent 62"/>
    <w:basedOn w:val="TableNormal"/>
    <w:next w:val="MediumList2-Accent6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2">
    <w:name w:val="Medium Grid 12"/>
    <w:basedOn w:val="TableNormal"/>
    <w:next w:val="MediumGrid1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2">
    <w:name w:val="Medium Grid 1 - Accent 12"/>
    <w:basedOn w:val="TableNormal"/>
    <w:next w:val="MediumGrid1-Accent1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2">
    <w:name w:val="Medium Grid 1 - Accent 22"/>
    <w:basedOn w:val="TableNormal"/>
    <w:next w:val="MediumGrid1-Accent2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2">
    <w:name w:val="Medium Grid 1 - Accent 32"/>
    <w:basedOn w:val="TableNormal"/>
    <w:next w:val="MediumGrid1-Accent3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2">
    <w:name w:val="Medium Grid 1 - Accent 42"/>
    <w:basedOn w:val="TableNormal"/>
    <w:next w:val="MediumGrid1-Accent4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2">
    <w:name w:val="Medium Grid 1 - Accent 62"/>
    <w:basedOn w:val="TableNormal"/>
    <w:next w:val="MediumGrid1-Accent6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2">
    <w:name w:val="Medium Grid 22"/>
    <w:basedOn w:val="TableNormal"/>
    <w:next w:val="MediumGrid2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2">
    <w:name w:val="Medium Grid 2 - Accent 12"/>
    <w:basedOn w:val="TableNormal"/>
    <w:next w:val="MediumGrid2-Accent1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2">
    <w:name w:val="Medium Grid 2 - Accent 22"/>
    <w:basedOn w:val="TableNormal"/>
    <w:next w:val="MediumGrid2-Accent2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2">
    <w:name w:val="Medium Grid 2 - Accent 42"/>
    <w:basedOn w:val="TableNormal"/>
    <w:next w:val="MediumGrid2-Accent4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2">
    <w:name w:val="Medium Grid 2 - Accent 52"/>
    <w:basedOn w:val="TableNormal"/>
    <w:next w:val="MediumGrid2-Accent5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2">
    <w:name w:val="Medium Grid 32"/>
    <w:basedOn w:val="TableNormal"/>
    <w:next w:val="MediumGrid3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2">
    <w:name w:val="Medium Grid 3 - Accent 12"/>
    <w:basedOn w:val="TableNormal"/>
    <w:next w:val="MediumGrid3-Accent1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2">
    <w:name w:val="Medium Grid 3 - Accent 22"/>
    <w:basedOn w:val="TableNormal"/>
    <w:next w:val="MediumGrid3-Accent2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2">
    <w:name w:val="Medium Grid 3 - Accent 32"/>
    <w:basedOn w:val="TableNormal"/>
    <w:next w:val="MediumGrid3-Accent3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2">
    <w:name w:val="Medium Grid 3 - Accent 42"/>
    <w:basedOn w:val="TableNormal"/>
    <w:next w:val="MediumGrid3-Accent4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2">
    <w:name w:val="Medium Grid 3 - Accent 52"/>
    <w:basedOn w:val="TableNormal"/>
    <w:next w:val="MediumGrid3-Accent5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2">
    <w:name w:val="Medium Grid 3 - Accent 62"/>
    <w:basedOn w:val="TableNormal"/>
    <w:next w:val="MediumGrid3-Accent6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2">
    <w:name w:val="Dark List2"/>
    <w:basedOn w:val="TableNormal"/>
    <w:next w:val="DarkList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2">
    <w:name w:val="Colorful Grid2"/>
    <w:basedOn w:val="TableNormal"/>
    <w:next w:val="ColorfulGrid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Caption3">
    <w:name w:val="Caption3"/>
    <w:basedOn w:val="Normal"/>
    <w:next w:val="Normal"/>
    <w:uiPriority w:val="35"/>
    <w:semiHidden/>
    <w:unhideWhenUsed/>
    <w:qFormat/>
    <w:rsid w:val="00DB6BA8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DB6BA8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next w:val="LightShading"/>
    <w:uiPriority w:val="60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3">
    <w:name w:val="Light Shading - Accent 13"/>
    <w:basedOn w:val="TableNormal"/>
    <w:next w:val="LightShading-Accent1"/>
    <w:uiPriority w:val="60"/>
    <w:rsid w:val="00DB6BA8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3">
    <w:name w:val="Light Shading - Accent 23"/>
    <w:basedOn w:val="TableNormal"/>
    <w:next w:val="LightShading-Accent2"/>
    <w:uiPriority w:val="60"/>
    <w:rsid w:val="00DB6BA8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3">
    <w:name w:val="Light Shading - Accent 33"/>
    <w:basedOn w:val="TableNormal"/>
    <w:next w:val="LightShading-Accent3"/>
    <w:uiPriority w:val="60"/>
    <w:rsid w:val="00DB6BA8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3">
    <w:name w:val="Light Shading - Accent 43"/>
    <w:basedOn w:val="TableNormal"/>
    <w:next w:val="LightShading-Accent4"/>
    <w:uiPriority w:val="60"/>
    <w:rsid w:val="00DB6BA8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3">
    <w:name w:val="Light Shading - Accent 53"/>
    <w:basedOn w:val="TableNormal"/>
    <w:next w:val="LightShading-Accent5"/>
    <w:uiPriority w:val="60"/>
    <w:rsid w:val="00DB6BA8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3">
    <w:name w:val="Light Shading - Accent 63"/>
    <w:basedOn w:val="TableNormal"/>
    <w:next w:val="LightShading-Accent6"/>
    <w:uiPriority w:val="60"/>
    <w:rsid w:val="00DB6BA8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3">
    <w:name w:val="Light List3"/>
    <w:basedOn w:val="TableNormal"/>
    <w:next w:val="LightList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3">
    <w:name w:val="Light List - Accent 13"/>
    <w:basedOn w:val="TableNormal"/>
    <w:next w:val="LightList-Accent1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3">
    <w:name w:val="Light List - Accent 23"/>
    <w:basedOn w:val="TableNormal"/>
    <w:next w:val="LightList-Accent2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3">
    <w:name w:val="Light List - Accent 33"/>
    <w:basedOn w:val="TableNormal"/>
    <w:next w:val="LightList-Accent3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3">
    <w:name w:val="Light List - Accent 43"/>
    <w:basedOn w:val="TableNormal"/>
    <w:next w:val="LightList-Accent4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3">
    <w:name w:val="Light List - Accent 53"/>
    <w:basedOn w:val="TableNormal"/>
    <w:next w:val="LightList-Accent5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3">
    <w:name w:val="Light List - Accent 63"/>
    <w:basedOn w:val="TableNormal"/>
    <w:next w:val="LightList-Accent6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3">
    <w:name w:val="Light Grid3"/>
    <w:basedOn w:val="TableNormal"/>
    <w:next w:val="LightGrid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3">
    <w:name w:val="Light Grid - Accent 13"/>
    <w:basedOn w:val="TableNormal"/>
    <w:next w:val="LightGrid-Accent1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3">
    <w:name w:val="Light Grid - Accent 23"/>
    <w:basedOn w:val="TableNormal"/>
    <w:next w:val="LightGrid-Accent2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3">
    <w:name w:val="Light Grid - Accent 43"/>
    <w:basedOn w:val="TableNormal"/>
    <w:next w:val="LightGrid-Accent4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3">
    <w:name w:val="Light Grid - Accent 53"/>
    <w:basedOn w:val="TableNormal"/>
    <w:next w:val="LightGrid-Accent5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3">
    <w:name w:val="Light Grid - Accent 63"/>
    <w:basedOn w:val="TableNormal"/>
    <w:next w:val="LightGrid-Accent6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3">
    <w:name w:val="Medium Shading 13"/>
    <w:basedOn w:val="TableNormal"/>
    <w:next w:val="MediumShading1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3">
    <w:name w:val="Medium Shading 1 - Accent 13"/>
    <w:basedOn w:val="TableNormal"/>
    <w:next w:val="MediumShading1-Accent1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3">
    <w:name w:val="Medium Shading 1 - Accent 23"/>
    <w:basedOn w:val="TableNormal"/>
    <w:next w:val="MediumShading1-Accent2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3">
    <w:name w:val="Medium Shading 1 - Accent 33"/>
    <w:basedOn w:val="TableNormal"/>
    <w:next w:val="MediumShading1-Accent3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3">
    <w:name w:val="Medium Shading 1 - Accent 43"/>
    <w:basedOn w:val="TableNormal"/>
    <w:next w:val="MediumShading1-Accent4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3">
    <w:name w:val="Medium Shading 1 - Accent 53"/>
    <w:basedOn w:val="TableNormal"/>
    <w:next w:val="MediumShading1-Accent5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3">
    <w:name w:val="Medium Shading 1 - Accent 63"/>
    <w:basedOn w:val="TableNormal"/>
    <w:next w:val="MediumShading1-Accent6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3">
    <w:name w:val="Medium Shading 23"/>
    <w:basedOn w:val="TableNormal"/>
    <w:next w:val="MediumShading2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3">
    <w:name w:val="Medium Shading 2 - Accent 13"/>
    <w:basedOn w:val="TableNormal"/>
    <w:next w:val="MediumShading2-Accent1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3">
    <w:name w:val="Medium Shading 2 - Accent 23"/>
    <w:basedOn w:val="TableNormal"/>
    <w:next w:val="MediumShading2-Accent2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3">
    <w:name w:val="Medium Shading 2 - Accent 33"/>
    <w:basedOn w:val="TableNormal"/>
    <w:next w:val="MediumShading2-Accent3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3">
    <w:name w:val="Medium Shading 2 - Accent 43"/>
    <w:basedOn w:val="TableNormal"/>
    <w:next w:val="MediumShading2-Accent4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3">
    <w:name w:val="Medium Shading 2 - Accent 53"/>
    <w:basedOn w:val="TableNormal"/>
    <w:next w:val="MediumShading2-Accent5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3">
    <w:name w:val="Medium Shading 2 - Accent 63"/>
    <w:basedOn w:val="TableNormal"/>
    <w:next w:val="MediumShading2-Accent6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3">
    <w:name w:val="Medium List 13"/>
    <w:basedOn w:val="TableNormal"/>
    <w:next w:val="MediumList1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3">
    <w:name w:val="Medium List 1 - Accent 13"/>
    <w:basedOn w:val="TableNormal"/>
    <w:next w:val="MediumList1-Accent1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3">
    <w:name w:val="Medium List 1 - Accent 23"/>
    <w:basedOn w:val="TableNormal"/>
    <w:next w:val="MediumList1-Accent2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3">
    <w:name w:val="Medium List 1 - Accent 33"/>
    <w:basedOn w:val="TableNormal"/>
    <w:next w:val="MediumList1-Accent3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3">
    <w:name w:val="Medium List 1 - Accent 43"/>
    <w:basedOn w:val="TableNormal"/>
    <w:next w:val="MediumList1-Accent4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3">
    <w:name w:val="Medium List 1 - Accent 53"/>
    <w:basedOn w:val="TableNormal"/>
    <w:next w:val="MediumList1-Accent5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3">
    <w:name w:val="Medium List 1 - Accent 63"/>
    <w:basedOn w:val="TableNormal"/>
    <w:next w:val="MediumList1-Accent6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3">
    <w:name w:val="Medium List 23"/>
    <w:basedOn w:val="TableNormal"/>
    <w:next w:val="MediumList2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3">
    <w:name w:val="Medium List 2 - Accent 13"/>
    <w:basedOn w:val="TableNormal"/>
    <w:next w:val="MediumList2-Accent1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3">
    <w:name w:val="Medium List 2 - Accent 23"/>
    <w:basedOn w:val="TableNormal"/>
    <w:next w:val="MediumList2-Accent2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3">
    <w:name w:val="Medium List 2 - Accent 33"/>
    <w:basedOn w:val="TableNormal"/>
    <w:next w:val="MediumList2-Accent3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3">
    <w:name w:val="Medium List 2 - Accent 43"/>
    <w:basedOn w:val="TableNormal"/>
    <w:next w:val="MediumList2-Accent4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3">
    <w:name w:val="Medium List 2 - Accent 53"/>
    <w:basedOn w:val="TableNormal"/>
    <w:next w:val="MediumList2-Accent5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3">
    <w:name w:val="Medium List 2 - Accent 63"/>
    <w:basedOn w:val="TableNormal"/>
    <w:next w:val="MediumList2-Accent6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3">
    <w:name w:val="Medium Grid 13"/>
    <w:basedOn w:val="TableNormal"/>
    <w:next w:val="MediumGrid1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3">
    <w:name w:val="Medium Grid 1 - Accent 13"/>
    <w:basedOn w:val="TableNormal"/>
    <w:next w:val="MediumGrid1-Accent1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3">
    <w:name w:val="Medium Grid 1 - Accent 23"/>
    <w:basedOn w:val="TableNormal"/>
    <w:next w:val="MediumGrid1-Accent2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3">
    <w:name w:val="Medium Grid 1 - Accent 33"/>
    <w:basedOn w:val="TableNormal"/>
    <w:next w:val="MediumGrid1-Accent3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3">
    <w:name w:val="Medium Grid 1 - Accent 43"/>
    <w:basedOn w:val="TableNormal"/>
    <w:next w:val="MediumGrid1-Accent4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3">
    <w:name w:val="Medium Grid 1 - Accent 53"/>
    <w:basedOn w:val="TableNormal"/>
    <w:next w:val="MediumGrid1-Accent5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3">
    <w:name w:val="Medium Grid 1 - Accent 63"/>
    <w:basedOn w:val="TableNormal"/>
    <w:next w:val="MediumGrid1-Accent6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3">
    <w:name w:val="Medium Grid 23"/>
    <w:basedOn w:val="TableNormal"/>
    <w:next w:val="MediumGrid2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3">
    <w:name w:val="Medium Grid 2 - Accent 13"/>
    <w:basedOn w:val="TableNormal"/>
    <w:next w:val="MediumGrid2-Accent1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3">
    <w:name w:val="Medium Grid 2 - Accent 23"/>
    <w:basedOn w:val="TableNormal"/>
    <w:next w:val="MediumGrid2-Accent2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3">
    <w:name w:val="Medium Grid 2 - Accent 33"/>
    <w:basedOn w:val="TableNormal"/>
    <w:next w:val="MediumGrid2-Accent3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3">
    <w:name w:val="Medium Grid 2 - Accent 43"/>
    <w:basedOn w:val="TableNormal"/>
    <w:next w:val="MediumGrid2-Accent4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3">
    <w:name w:val="Medium Grid 2 - Accent 53"/>
    <w:basedOn w:val="TableNormal"/>
    <w:next w:val="MediumGrid2-Accent5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3">
    <w:name w:val="Medium Grid 2 - Accent 63"/>
    <w:basedOn w:val="TableNormal"/>
    <w:next w:val="MediumGrid2-Accent6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3">
    <w:name w:val="Medium Grid 33"/>
    <w:basedOn w:val="TableNormal"/>
    <w:next w:val="MediumGrid3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3">
    <w:name w:val="Medium Grid 3 - Accent 13"/>
    <w:basedOn w:val="TableNormal"/>
    <w:next w:val="MediumGrid3-Accent1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3">
    <w:name w:val="Medium Grid 3 - Accent 23"/>
    <w:basedOn w:val="TableNormal"/>
    <w:next w:val="MediumGrid3-Accent2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3">
    <w:name w:val="Medium Grid 3 - Accent 33"/>
    <w:basedOn w:val="TableNormal"/>
    <w:next w:val="MediumGrid3-Accent3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3">
    <w:name w:val="Medium Grid 3 - Accent 43"/>
    <w:basedOn w:val="TableNormal"/>
    <w:next w:val="MediumGrid3-Accent4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3">
    <w:name w:val="Medium Grid 3 - Accent 53"/>
    <w:basedOn w:val="TableNormal"/>
    <w:next w:val="MediumGrid3-Accent5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3">
    <w:name w:val="Medium Grid 3 - Accent 63"/>
    <w:basedOn w:val="TableNormal"/>
    <w:next w:val="MediumGrid3-Accent6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3">
    <w:name w:val="Dark List3"/>
    <w:basedOn w:val="TableNormal"/>
    <w:next w:val="DarkList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3">
    <w:name w:val="Dark List - Accent 13"/>
    <w:basedOn w:val="TableNormal"/>
    <w:next w:val="DarkList-Accent1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3">
    <w:name w:val="Dark List - Accent 23"/>
    <w:basedOn w:val="TableNormal"/>
    <w:next w:val="DarkList-Accent2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3">
    <w:name w:val="Dark List - Accent 33"/>
    <w:basedOn w:val="TableNormal"/>
    <w:next w:val="DarkList-Accent3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3">
    <w:name w:val="Dark List - Accent 43"/>
    <w:basedOn w:val="TableNormal"/>
    <w:next w:val="DarkList-Accent4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3">
    <w:name w:val="Dark List - Accent 53"/>
    <w:basedOn w:val="TableNormal"/>
    <w:next w:val="DarkList-Accent5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3">
    <w:name w:val="Dark List - Accent 63"/>
    <w:basedOn w:val="TableNormal"/>
    <w:next w:val="DarkList-Accent6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3">
    <w:name w:val="Colorful Shading3"/>
    <w:basedOn w:val="TableNormal"/>
    <w:next w:val="ColorfulShading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3">
    <w:name w:val="Colorful Shading - Accent 13"/>
    <w:basedOn w:val="TableNormal"/>
    <w:next w:val="ColorfulShading-Accent1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3">
    <w:name w:val="Colorful Shading - Accent 23"/>
    <w:basedOn w:val="TableNormal"/>
    <w:next w:val="ColorfulShading-Accent2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3">
    <w:name w:val="Colorful Shading - Accent 33"/>
    <w:basedOn w:val="TableNormal"/>
    <w:next w:val="ColorfulShading-Accent3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3">
    <w:name w:val="Colorful Shading - Accent 43"/>
    <w:basedOn w:val="TableNormal"/>
    <w:next w:val="ColorfulShading-Accent4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3">
    <w:name w:val="Colorful Shading - Accent 53"/>
    <w:basedOn w:val="TableNormal"/>
    <w:next w:val="ColorfulShading-Accent5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3">
    <w:name w:val="Colorful Shading - Accent 63"/>
    <w:basedOn w:val="TableNormal"/>
    <w:next w:val="ColorfulShading-Accent6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3">
    <w:name w:val="Colorful List3"/>
    <w:basedOn w:val="TableNormal"/>
    <w:next w:val="ColorfulList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3">
    <w:name w:val="Colorful List - Accent 13"/>
    <w:basedOn w:val="TableNormal"/>
    <w:next w:val="ColorfulList-Accent1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3">
    <w:name w:val="Colorful List - Accent 23"/>
    <w:basedOn w:val="TableNormal"/>
    <w:next w:val="ColorfulList-Accent2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3">
    <w:name w:val="Colorful List - Accent 33"/>
    <w:basedOn w:val="TableNormal"/>
    <w:next w:val="ColorfulList-Accent3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3">
    <w:name w:val="Colorful List - Accent 43"/>
    <w:basedOn w:val="TableNormal"/>
    <w:next w:val="ColorfulList-Accent4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3">
    <w:name w:val="Colorful List - Accent 53"/>
    <w:basedOn w:val="TableNormal"/>
    <w:next w:val="ColorfulList-Accent5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3">
    <w:name w:val="Colorful List - Accent 63"/>
    <w:basedOn w:val="TableNormal"/>
    <w:next w:val="ColorfulList-Accent6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3">
    <w:name w:val="Colorful Grid3"/>
    <w:basedOn w:val="TableNormal"/>
    <w:next w:val="ColorfulGrid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3">
    <w:name w:val="Colorful Grid - Accent 13"/>
    <w:basedOn w:val="TableNormal"/>
    <w:next w:val="ColorfulGrid-Accent1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3">
    <w:name w:val="Colorful Grid - Accent 23"/>
    <w:basedOn w:val="TableNormal"/>
    <w:next w:val="ColorfulGrid-Accent2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3">
    <w:name w:val="Colorful Grid - Accent 33"/>
    <w:basedOn w:val="TableNormal"/>
    <w:next w:val="ColorfulGrid-Accent3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3">
    <w:name w:val="Colorful Grid - Accent 43"/>
    <w:basedOn w:val="TableNormal"/>
    <w:next w:val="ColorfulGrid-Accent4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3">
    <w:name w:val="Colorful Grid - Accent 53"/>
    <w:basedOn w:val="TableNormal"/>
    <w:next w:val="ColorfulGrid-Accent5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3">
    <w:name w:val="Colorful Grid - Accent 63"/>
    <w:basedOn w:val="TableNormal"/>
    <w:next w:val="ColorfulGrid-Accent6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INDENT1">
    <w:name w:val="INDENT1"/>
    <w:basedOn w:val="Normal"/>
    <w:rsid w:val="00580E23"/>
    <w:pPr>
      <w:ind w:left="851"/>
    </w:pPr>
  </w:style>
  <w:style w:type="paragraph" w:customStyle="1" w:styleId="INDENT2">
    <w:name w:val="INDENT2"/>
    <w:basedOn w:val="Normal"/>
    <w:rsid w:val="00580E23"/>
    <w:pPr>
      <w:ind w:left="1135" w:hanging="284"/>
    </w:pPr>
  </w:style>
  <w:style w:type="paragraph" w:customStyle="1" w:styleId="INDENT3">
    <w:name w:val="INDENT3"/>
    <w:basedOn w:val="Normal"/>
    <w:rsid w:val="00580E23"/>
    <w:pPr>
      <w:ind w:left="1701" w:hanging="567"/>
    </w:pPr>
  </w:style>
  <w:style w:type="paragraph" w:customStyle="1" w:styleId="FigureTitle">
    <w:name w:val="Figure_Title"/>
    <w:basedOn w:val="Normal"/>
    <w:next w:val="Normal"/>
    <w:rsid w:val="00580E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80E23"/>
    <w:pPr>
      <w:keepNext/>
      <w:keepLines/>
    </w:pPr>
    <w:rPr>
      <w:b/>
    </w:rPr>
  </w:style>
  <w:style w:type="paragraph" w:customStyle="1" w:styleId="enumlev2">
    <w:name w:val="enumlev2"/>
    <w:basedOn w:val="Normal"/>
    <w:rsid w:val="00580E2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80E2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rsid w:val="00580E2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580E23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580E23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580E23"/>
  </w:style>
  <w:style w:type="paragraph" w:customStyle="1" w:styleId="Guidance">
    <w:name w:val="Guidance"/>
    <w:basedOn w:val="Normal"/>
    <w:rsid w:val="00580E23"/>
    <w:rPr>
      <w:i/>
      <w:color w:val="0000FF"/>
    </w:rPr>
  </w:style>
  <w:style w:type="paragraph" w:customStyle="1" w:styleId="Frontcover">
    <w:name w:val="Front_cover"/>
    <w:rsid w:val="00580E23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580E23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80E23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580E23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80E23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80E23"/>
    <w:pPr>
      <w:tabs>
        <w:tab w:val="num" w:pos="1080"/>
        <w:tab w:val="left" w:pos="2041"/>
      </w:tabs>
      <w:overflowPunct w:val="0"/>
      <w:autoSpaceDE w:val="0"/>
      <w:autoSpaceDN w:val="0"/>
      <w:adjustRightInd w:val="0"/>
      <w:spacing w:after="120"/>
      <w:ind w:left="108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80E23"/>
    <w:pPr>
      <w:numPr>
        <w:ilvl w:val="1"/>
      </w:numPr>
      <w:tabs>
        <w:tab w:val="clear" w:pos="2041"/>
        <w:tab w:val="num" w:pos="360"/>
        <w:tab w:val="num" w:pos="108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80E23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80E2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80E2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80E23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580E2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580E2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80E2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80E23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580E23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580E23"/>
    <w:rPr>
      <w:rFonts w:ascii="Helvetica" w:hAnsi="Helvetica"/>
      <w:lang w:val="en-GB" w:eastAsia="en-US"/>
    </w:rPr>
  </w:style>
  <w:style w:type="paragraph" w:styleId="BodyTextIndent2">
    <w:name w:val="Body Text Indent 2"/>
    <w:basedOn w:val="Normal"/>
    <w:link w:val="BodyTextIndent2Char"/>
    <w:rsid w:val="00580E23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580E23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580E2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580E23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580E23"/>
    <w:pPr>
      <w:numPr>
        <w:numId w:val="0"/>
      </w:numPr>
      <w:tabs>
        <w:tab w:val="num" w:pos="1080"/>
      </w:tabs>
      <w:overflowPunct/>
      <w:autoSpaceDE/>
      <w:autoSpaceDN/>
      <w:adjustRightInd/>
      <w:ind w:left="1080" w:hanging="360"/>
      <w:textAlignment w:val="auto"/>
    </w:pPr>
  </w:style>
  <w:style w:type="paragraph" w:customStyle="1" w:styleId="nornal">
    <w:name w:val="nornal"/>
    <w:basedOn w:val="cpde"/>
    <w:rsid w:val="00580E23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80E2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80E2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580E23"/>
  </w:style>
  <w:style w:type="paragraph" w:customStyle="1" w:styleId="Caption4">
    <w:name w:val="Caption4"/>
    <w:basedOn w:val="Normal"/>
    <w:next w:val="Normal"/>
    <w:rsid w:val="00580E2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80E2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80E2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80E2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80E23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580E23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80E2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80E2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580E23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580E2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80E2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80E23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80E2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80E23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80E2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80E23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80E2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80E2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80E2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80E2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80E2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80E2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80E23"/>
  </w:style>
  <w:style w:type="paragraph" w:styleId="NormalWeb">
    <w:name w:val="Normal (Web)"/>
    <w:basedOn w:val="Normal"/>
    <w:rsid w:val="00580E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580E23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80E23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580E23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80E23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80E23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80E23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580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580E23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580E23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580E2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80E23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580E23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580E23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580E23"/>
  </w:style>
  <w:style w:type="character" w:customStyle="1" w:styleId="EXChar">
    <w:name w:val="EX Char"/>
    <w:link w:val="EX"/>
    <w:rsid w:val="00580E2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580E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80E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0E23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580E23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0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0E23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580E2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580E23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580E2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80E2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580E23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580E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0E2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580E2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580E2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80E2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580E2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580E23"/>
    <w:rPr>
      <w:lang w:eastAsia="en-US"/>
    </w:rPr>
  </w:style>
  <w:style w:type="paragraph" w:customStyle="1" w:styleId="B10">
    <w:name w:val="B1+"/>
    <w:basedOn w:val="Normal"/>
    <w:link w:val="B1Car"/>
    <w:rsid w:val="00580E23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580E23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580E23"/>
  </w:style>
  <w:style w:type="character" w:customStyle="1" w:styleId="spellingerror">
    <w:name w:val="spellingerror"/>
    <w:rsid w:val="00580E23"/>
  </w:style>
  <w:style w:type="character" w:customStyle="1" w:styleId="eop">
    <w:name w:val="eop"/>
    <w:rsid w:val="00580E23"/>
  </w:style>
  <w:style w:type="character" w:customStyle="1" w:styleId="NOChar">
    <w:name w:val="NO Char"/>
    <w:qFormat/>
    <w:locked/>
    <w:rsid w:val="00580E23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580E23"/>
    <w:rPr>
      <w:rFonts w:ascii="Arial" w:hAnsi="Arial"/>
      <w:b/>
      <w:lang w:val="en-GB" w:eastAsia="en-US"/>
    </w:rPr>
  </w:style>
  <w:style w:type="character" w:customStyle="1" w:styleId="desc">
    <w:name w:val="desc"/>
    <w:rsid w:val="00580E23"/>
  </w:style>
  <w:style w:type="character" w:customStyle="1" w:styleId="EXCar">
    <w:name w:val="EX Car"/>
    <w:rsid w:val="00580E23"/>
    <w:rPr>
      <w:lang w:val="en-GB" w:eastAsia="en-US"/>
    </w:rPr>
  </w:style>
  <w:style w:type="character" w:customStyle="1" w:styleId="TAHChar">
    <w:name w:val="TAH Char"/>
    <w:rsid w:val="00580E2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580E23"/>
  </w:style>
  <w:style w:type="character" w:customStyle="1" w:styleId="hljs-name">
    <w:name w:val="hljs-name"/>
    <w:rsid w:val="00580E23"/>
  </w:style>
  <w:style w:type="character" w:customStyle="1" w:styleId="hljs-attr">
    <w:name w:val="hljs-attr"/>
    <w:rsid w:val="00580E23"/>
  </w:style>
  <w:style w:type="character" w:customStyle="1" w:styleId="hljs-string">
    <w:name w:val="hljs-string"/>
    <w:rsid w:val="00580E23"/>
  </w:style>
  <w:style w:type="character" w:customStyle="1" w:styleId="TALChar1">
    <w:name w:val="TAL Char1"/>
    <w:rsid w:val="00580E23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580E23"/>
  </w:style>
  <w:style w:type="numbering" w:customStyle="1" w:styleId="NoList11">
    <w:name w:val="No List11"/>
    <w:next w:val="NoList"/>
    <w:uiPriority w:val="99"/>
    <w:semiHidden/>
    <w:rsid w:val="00580E23"/>
  </w:style>
  <w:style w:type="character" w:customStyle="1" w:styleId="Heading3Char2">
    <w:name w:val="Heading 3 Char2"/>
    <w:aliases w:val="h3 Char2"/>
    <w:semiHidden/>
    <w:rsid w:val="00580E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80E2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0E23"/>
  </w:style>
  <w:style w:type="paragraph" w:styleId="BodyTextFirstIndent">
    <w:name w:val="Body Text First Indent"/>
    <w:basedOn w:val="BodyText"/>
    <w:link w:val="BodyTextFirstIndentChar"/>
    <w:rsid w:val="00580E23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580E23"/>
    <w:rPr>
      <w:rFonts w:ascii="Times New Roman" w:eastAsia="MS Mincho" w:hAnsi="Times New Roman"/>
      <w:sz w:val="22"/>
      <w:szCs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80E23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580E23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580E23"/>
    <w:pPr>
      <w:ind w:left="4252"/>
    </w:pPr>
  </w:style>
  <w:style w:type="character" w:customStyle="1" w:styleId="ClosingChar">
    <w:name w:val="Closing Char"/>
    <w:basedOn w:val="DefaultParagraphFont"/>
    <w:link w:val="Closing"/>
    <w:rsid w:val="00580E2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80E23"/>
  </w:style>
  <w:style w:type="character" w:customStyle="1" w:styleId="DateChar">
    <w:name w:val="Date Char"/>
    <w:basedOn w:val="DefaultParagraphFont"/>
    <w:link w:val="Date"/>
    <w:rsid w:val="00580E2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80E23"/>
  </w:style>
  <w:style w:type="character" w:customStyle="1" w:styleId="E-mailSignatureChar">
    <w:name w:val="E-mail Signature Char"/>
    <w:basedOn w:val="DefaultParagraphFont"/>
    <w:link w:val="E-mailSignature"/>
    <w:rsid w:val="00580E2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80E23"/>
  </w:style>
  <w:style w:type="character" w:customStyle="1" w:styleId="EndnoteTextChar">
    <w:name w:val="Endnote Text Char"/>
    <w:basedOn w:val="DefaultParagraphFont"/>
    <w:link w:val="EndnoteText"/>
    <w:rsid w:val="00580E2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80E2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80E2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80E2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0E2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80E23"/>
    <w:pPr>
      <w:ind w:left="600" w:hanging="200"/>
    </w:pPr>
  </w:style>
  <w:style w:type="paragraph" w:styleId="Index4">
    <w:name w:val="index 4"/>
    <w:basedOn w:val="Normal"/>
    <w:next w:val="Normal"/>
    <w:rsid w:val="00580E23"/>
    <w:pPr>
      <w:ind w:left="800" w:hanging="200"/>
    </w:pPr>
  </w:style>
  <w:style w:type="paragraph" w:styleId="Index5">
    <w:name w:val="index 5"/>
    <w:basedOn w:val="Normal"/>
    <w:next w:val="Normal"/>
    <w:rsid w:val="00580E23"/>
    <w:pPr>
      <w:ind w:left="1000" w:hanging="200"/>
    </w:pPr>
  </w:style>
  <w:style w:type="paragraph" w:styleId="Index6">
    <w:name w:val="index 6"/>
    <w:basedOn w:val="Normal"/>
    <w:next w:val="Normal"/>
    <w:rsid w:val="00580E23"/>
    <w:pPr>
      <w:ind w:left="1200" w:hanging="200"/>
    </w:pPr>
  </w:style>
  <w:style w:type="paragraph" w:styleId="Index7">
    <w:name w:val="index 7"/>
    <w:basedOn w:val="Normal"/>
    <w:next w:val="Normal"/>
    <w:rsid w:val="00580E23"/>
    <w:pPr>
      <w:ind w:left="1400" w:hanging="200"/>
    </w:pPr>
  </w:style>
  <w:style w:type="paragraph" w:styleId="Index8">
    <w:name w:val="index 8"/>
    <w:basedOn w:val="Normal"/>
    <w:next w:val="Normal"/>
    <w:rsid w:val="00580E23"/>
    <w:pPr>
      <w:ind w:left="1600" w:hanging="200"/>
    </w:pPr>
  </w:style>
  <w:style w:type="paragraph" w:styleId="Index9">
    <w:name w:val="index 9"/>
    <w:basedOn w:val="Normal"/>
    <w:next w:val="Normal"/>
    <w:rsid w:val="00580E23"/>
    <w:pPr>
      <w:ind w:left="1800" w:hanging="200"/>
    </w:pPr>
  </w:style>
  <w:style w:type="paragraph" w:styleId="ListContinue4">
    <w:name w:val="List Continue 4"/>
    <w:basedOn w:val="Normal"/>
    <w:rsid w:val="00580E2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0E23"/>
    <w:pPr>
      <w:spacing w:after="120"/>
      <w:ind w:left="1415"/>
      <w:contextualSpacing/>
    </w:pPr>
  </w:style>
  <w:style w:type="paragraph" w:styleId="ListNumber5">
    <w:name w:val="List Number 5"/>
    <w:basedOn w:val="Normal"/>
    <w:rsid w:val="00580E23"/>
    <w:pPr>
      <w:tabs>
        <w:tab w:val="num" w:pos="1492"/>
      </w:tabs>
      <w:ind w:left="1492" w:hanging="360"/>
      <w:contextualSpacing/>
    </w:pPr>
  </w:style>
  <w:style w:type="paragraph" w:styleId="MessageHeader">
    <w:name w:val="Message Header"/>
    <w:basedOn w:val="Normal"/>
    <w:link w:val="MessageHeaderChar"/>
    <w:rsid w:val="00580E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0E2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580E23"/>
  </w:style>
  <w:style w:type="character" w:customStyle="1" w:styleId="NoteHeadingChar">
    <w:name w:val="Note Heading Char"/>
    <w:basedOn w:val="DefaultParagraphFont"/>
    <w:link w:val="NoteHeading"/>
    <w:rsid w:val="00580E23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80E23"/>
  </w:style>
  <w:style w:type="character" w:customStyle="1" w:styleId="SalutationChar">
    <w:name w:val="Salutation Char"/>
    <w:basedOn w:val="DefaultParagraphFont"/>
    <w:link w:val="Salutation"/>
    <w:rsid w:val="00580E2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80E2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80E23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rsid w:val="00580E23"/>
    <w:pPr>
      <w:ind w:left="200" w:hanging="200"/>
    </w:pPr>
  </w:style>
  <w:style w:type="paragraph" w:styleId="TableofFigures">
    <w:name w:val="table of figures"/>
    <w:basedOn w:val="Normal"/>
    <w:next w:val="Normal"/>
    <w:rsid w:val="00580E23"/>
  </w:style>
  <w:style w:type="paragraph" w:styleId="TOAHeading">
    <w:name w:val="toa heading"/>
    <w:basedOn w:val="Normal"/>
    <w:next w:val="Normal"/>
    <w:rsid w:val="00580E23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80E23"/>
    <w:rPr>
      <w:rFonts w:ascii="Cambria" w:eastAsia="MS Mincho" w:hAnsi="Cambria"/>
      <w:sz w:val="22"/>
      <w:szCs w:val="22"/>
      <w:lang w:val="en-US" w:eastAsia="en-US"/>
    </w:rPr>
  </w:style>
  <w:style w:type="character" w:customStyle="1" w:styleId="Char">
    <w:name w:val="批注主题 Char"/>
    <w:rsid w:val="00580E2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80E2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80E2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580E2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80E2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80E2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80E2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80E2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80E2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580E2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80E23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580E2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ode0">
    <w:name w:val="Code"/>
    <w:uiPriority w:val="1"/>
    <w:qFormat/>
    <w:rsid w:val="00580E23"/>
    <w:rPr>
      <w:rFonts w:ascii="Courier New" w:eastAsia="DengXian" w:hAnsi="Courier New"/>
      <w:sz w:val="16"/>
      <w:szCs w:val="22"/>
      <w:lang w:val="en-US" w:eastAsia="en-US"/>
    </w:rPr>
  </w:style>
  <w:style w:type="table" w:customStyle="1" w:styleId="LightShading4">
    <w:name w:val="Light Shading4"/>
    <w:basedOn w:val="TableNormal"/>
    <w:next w:val="LightShading"/>
    <w:uiPriority w:val="60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4">
    <w:name w:val="Light Shading - Accent 14"/>
    <w:basedOn w:val="TableNormal"/>
    <w:next w:val="LightShading-Accent1"/>
    <w:uiPriority w:val="60"/>
    <w:rsid w:val="00580E23"/>
    <w:rPr>
      <w:rFonts w:ascii="Calibri" w:eastAsia="DengXian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4">
    <w:name w:val="Light Shading - Accent 24"/>
    <w:basedOn w:val="TableNormal"/>
    <w:next w:val="LightShading-Accent2"/>
    <w:uiPriority w:val="60"/>
    <w:rsid w:val="00580E23"/>
    <w:rPr>
      <w:rFonts w:ascii="Calibri" w:eastAsia="DengXian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4">
    <w:name w:val="Light Shading - Accent 34"/>
    <w:basedOn w:val="TableNormal"/>
    <w:next w:val="LightShading-Accent3"/>
    <w:uiPriority w:val="60"/>
    <w:rsid w:val="00580E23"/>
    <w:rPr>
      <w:rFonts w:ascii="Calibri" w:eastAsia="DengXian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4">
    <w:name w:val="Light Shading - Accent 44"/>
    <w:basedOn w:val="TableNormal"/>
    <w:next w:val="LightShading-Accent4"/>
    <w:uiPriority w:val="60"/>
    <w:rsid w:val="00580E23"/>
    <w:rPr>
      <w:rFonts w:ascii="Calibri" w:eastAsia="DengXian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4">
    <w:name w:val="Light Shading - Accent 54"/>
    <w:basedOn w:val="TableNormal"/>
    <w:next w:val="LightShading-Accent5"/>
    <w:uiPriority w:val="60"/>
    <w:rsid w:val="00580E23"/>
    <w:rPr>
      <w:rFonts w:ascii="Calibri" w:eastAsia="DengXian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4">
    <w:name w:val="Light Shading - Accent 64"/>
    <w:basedOn w:val="TableNormal"/>
    <w:next w:val="LightShading-Accent6"/>
    <w:uiPriority w:val="60"/>
    <w:rsid w:val="00580E23"/>
    <w:rPr>
      <w:rFonts w:ascii="Calibri" w:eastAsia="DengXian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4">
    <w:name w:val="Light List4"/>
    <w:basedOn w:val="TableNormal"/>
    <w:next w:val="LightList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4">
    <w:name w:val="Light List - Accent 14"/>
    <w:basedOn w:val="TableNormal"/>
    <w:next w:val="LightList-Accent1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4">
    <w:name w:val="Light List - Accent 24"/>
    <w:basedOn w:val="TableNormal"/>
    <w:next w:val="LightList-Accent2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4">
    <w:name w:val="Light List - Accent 34"/>
    <w:basedOn w:val="TableNormal"/>
    <w:next w:val="LightList-Accent3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4">
    <w:name w:val="Light List - Accent 44"/>
    <w:basedOn w:val="TableNormal"/>
    <w:next w:val="LightList-Accent4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4">
    <w:name w:val="Light List - Accent 54"/>
    <w:basedOn w:val="TableNormal"/>
    <w:next w:val="LightList-Accent5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4">
    <w:name w:val="Light List - Accent 64"/>
    <w:basedOn w:val="TableNormal"/>
    <w:next w:val="LightList-Accent6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4">
    <w:name w:val="Light Grid4"/>
    <w:basedOn w:val="TableNormal"/>
    <w:next w:val="LightGrid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4">
    <w:name w:val="Light Grid - Accent 14"/>
    <w:basedOn w:val="TableNormal"/>
    <w:next w:val="LightGrid-Accent1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4">
    <w:name w:val="Light Grid - Accent 24"/>
    <w:basedOn w:val="TableNormal"/>
    <w:next w:val="LightGrid-Accent2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4">
    <w:name w:val="Light Grid - Accent 34"/>
    <w:basedOn w:val="TableNormal"/>
    <w:next w:val="LightGrid-Accent3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4">
    <w:name w:val="Light Grid - Accent 44"/>
    <w:basedOn w:val="TableNormal"/>
    <w:next w:val="LightGrid-Accent4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4">
    <w:name w:val="Light Grid - Accent 54"/>
    <w:basedOn w:val="TableNormal"/>
    <w:next w:val="LightGrid-Accent5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4">
    <w:name w:val="Light Grid - Accent 64"/>
    <w:basedOn w:val="TableNormal"/>
    <w:next w:val="LightGrid-Accent6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4">
    <w:name w:val="Medium Shading 14"/>
    <w:basedOn w:val="TableNormal"/>
    <w:next w:val="MediumShading1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4">
    <w:name w:val="Medium Shading 1 - Accent 14"/>
    <w:basedOn w:val="TableNormal"/>
    <w:next w:val="MediumShading1-Accent1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4">
    <w:name w:val="Medium Shading 1 - Accent 24"/>
    <w:basedOn w:val="TableNormal"/>
    <w:next w:val="MediumShading1-Accent2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4">
    <w:name w:val="Medium Shading 1 - Accent 34"/>
    <w:basedOn w:val="TableNormal"/>
    <w:next w:val="MediumShading1-Accent3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4">
    <w:name w:val="Medium Shading 1 - Accent 44"/>
    <w:basedOn w:val="TableNormal"/>
    <w:next w:val="MediumShading1-Accent4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4">
    <w:name w:val="Medium Shading 1 - Accent 54"/>
    <w:basedOn w:val="TableNormal"/>
    <w:next w:val="MediumShading1-Accent5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4">
    <w:name w:val="Medium Shading 1 - Accent 64"/>
    <w:basedOn w:val="TableNormal"/>
    <w:next w:val="MediumShading1-Accent6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4">
    <w:name w:val="Medium Shading 24"/>
    <w:basedOn w:val="TableNormal"/>
    <w:next w:val="MediumShading2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4">
    <w:name w:val="Medium Shading 2 - Accent 14"/>
    <w:basedOn w:val="TableNormal"/>
    <w:next w:val="MediumShading2-Accent1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4">
    <w:name w:val="Medium Shading 2 - Accent 24"/>
    <w:basedOn w:val="TableNormal"/>
    <w:next w:val="MediumShading2-Accent2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4">
    <w:name w:val="Medium Shading 2 - Accent 34"/>
    <w:basedOn w:val="TableNormal"/>
    <w:next w:val="MediumShading2-Accent3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4">
    <w:name w:val="Medium Shading 2 - Accent 44"/>
    <w:basedOn w:val="TableNormal"/>
    <w:next w:val="MediumShading2-Accent4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4">
    <w:name w:val="Medium Shading 2 - Accent 54"/>
    <w:basedOn w:val="TableNormal"/>
    <w:next w:val="MediumShading2-Accent5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4">
    <w:name w:val="Medium Shading 2 - Accent 64"/>
    <w:basedOn w:val="TableNormal"/>
    <w:next w:val="MediumShading2-Accent6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4">
    <w:name w:val="Medium List 14"/>
    <w:basedOn w:val="TableNormal"/>
    <w:next w:val="MediumList1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4">
    <w:name w:val="Medium List 1 - Accent 14"/>
    <w:basedOn w:val="TableNormal"/>
    <w:next w:val="MediumList1-Accent1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4">
    <w:name w:val="Medium List 1 - Accent 24"/>
    <w:basedOn w:val="TableNormal"/>
    <w:next w:val="MediumList1-Accent2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4">
    <w:name w:val="Medium List 1 - Accent 34"/>
    <w:basedOn w:val="TableNormal"/>
    <w:next w:val="MediumList1-Accent3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4">
    <w:name w:val="Medium List 1 - Accent 44"/>
    <w:basedOn w:val="TableNormal"/>
    <w:next w:val="MediumList1-Accent4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4">
    <w:name w:val="Medium List 1 - Accent 54"/>
    <w:basedOn w:val="TableNormal"/>
    <w:next w:val="MediumList1-Accent5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4">
    <w:name w:val="Medium List 1 - Accent 64"/>
    <w:basedOn w:val="TableNormal"/>
    <w:next w:val="MediumList1-Accent6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4">
    <w:name w:val="Medium List 24"/>
    <w:basedOn w:val="TableNormal"/>
    <w:next w:val="MediumList2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4">
    <w:name w:val="Medium List 2 - Accent 14"/>
    <w:basedOn w:val="TableNormal"/>
    <w:next w:val="MediumList2-Accent1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4">
    <w:name w:val="Medium List 2 - Accent 24"/>
    <w:basedOn w:val="TableNormal"/>
    <w:next w:val="MediumList2-Accent2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4">
    <w:name w:val="Medium List 2 - Accent 34"/>
    <w:basedOn w:val="TableNormal"/>
    <w:next w:val="MediumList2-Accent3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4">
    <w:name w:val="Medium List 2 - Accent 44"/>
    <w:basedOn w:val="TableNormal"/>
    <w:next w:val="MediumList2-Accent4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4">
    <w:name w:val="Medium List 2 - Accent 54"/>
    <w:basedOn w:val="TableNormal"/>
    <w:next w:val="MediumList2-Accent5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4">
    <w:name w:val="Medium List 2 - Accent 64"/>
    <w:basedOn w:val="TableNormal"/>
    <w:next w:val="MediumList2-Accent6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4">
    <w:name w:val="Medium Grid 14"/>
    <w:basedOn w:val="TableNormal"/>
    <w:next w:val="MediumGrid1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4">
    <w:name w:val="Medium Grid 1 - Accent 14"/>
    <w:basedOn w:val="TableNormal"/>
    <w:next w:val="MediumGrid1-Accent1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4">
    <w:name w:val="Medium Grid 1 - Accent 24"/>
    <w:basedOn w:val="TableNormal"/>
    <w:next w:val="MediumGrid1-Accent2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4">
    <w:name w:val="Medium Grid 1 - Accent 34"/>
    <w:basedOn w:val="TableNormal"/>
    <w:next w:val="MediumGrid1-Accent3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4">
    <w:name w:val="Medium Grid 1 - Accent 44"/>
    <w:basedOn w:val="TableNormal"/>
    <w:next w:val="MediumGrid1-Accent4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4">
    <w:name w:val="Medium Grid 1 - Accent 54"/>
    <w:basedOn w:val="TableNormal"/>
    <w:next w:val="MediumGrid1-Accent5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4">
    <w:name w:val="Medium Grid 1 - Accent 64"/>
    <w:basedOn w:val="TableNormal"/>
    <w:next w:val="MediumGrid1-Accent6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4">
    <w:name w:val="Medium Grid 24"/>
    <w:basedOn w:val="TableNormal"/>
    <w:next w:val="MediumGrid2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4">
    <w:name w:val="Medium Grid 2 - Accent 14"/>
    <w:basedOn w:val="TableNormal"/>
    <w:next w:val="MediumGrid2-Accent1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4">
    <w:name w:val="Medium Grid 2 - Accent 24"/>
    <w:basedOn w:val="TableNormal"/>
    <w:next w:val="MediumGrid2-Accent2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4">
    <w:name w:val="Medium Grid 2 - Accent 34"/>
    <w:basedOn w:val="TableNormal"/>
    <w:next w:val="MediumGrid2-Accent3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4">
    <w:name w:val="Medium Grid 2 - Accent 44"/>
    <w:basedOn w:val="TableNormal"/>
    <w:next w:val="MediumGrid2-Accent4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4">
    <w:name w:val="Medium Grid 2 - Accent 54"/>
    <w:basedOn w:val="TableNormal"/>
    <w:next w:val="MediumGrid2-Accent5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4">
    <w:name w:val="Medium Grid 2 - Accent 64"/>
    <w:basedOn w:val="TableNormal"/>
    <w:next w:val="MediumGrid2-Accent6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4">
    <w:name w:val="Medium Grid 34"/>
    <w:basedOn w:val="TableNormal"/>
    <w:next w:val="MediumGrid3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4">
    <w:name w:val="Medium Grid 3 - Accent 14"/>
    <w:basedOn w:val="TableNormal"/>
    <w:next w:val="MediumGrid3-Accent1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4">
    <w:name w:val="Medium Grid 3 - Accent 24"/>
    <w:basedOn w:val="TableNormal"/>
    <w:next w:val="MediumGrid3-Accent2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4">
    <w:name w:val="Medium Grid 3 - Accent 34"/>
    <w:basedOn w:val="TableNormal"/>
    <w:next w:val="MediumGrid3-Accent3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4">
    <w:name w:val="Medium Grid 3 - Accent 44"/>
    <w:basedOn w:val="TableNormal"/>
    <w:next w:val="MediumGrid3-Accent4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4">
    <w:name w:val="Medium Grid 3 - Accent 54"/>
    <w:basedOn w:val="TableNormal"/>
    <w:next w:val="MediumGrid3-Accent5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4">
    <w:name w:val="Medium Grid 3 - Accent 64"/>
    <w:basedOn w:val="TableNormal"/>
    <w:next w:val="MediumGrid3-Accent6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4">
    <w:name w:val="Dark List4"/>
    <w:basedOn w:val="TableNormal"/>
    <w:next w:val="DarkList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4">
    <w:name w:val="Dark List - Accent 14"/>
    <w:basedOn w:val="TableNormal"/>
    <w:next w:val="DarkList-Accent1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4">
    <w:name w:val="Dark List - Accent 24"/>
    <w:basedOn w:val="TableNormal"/>
    <w:next w:val="DarkList-Accent2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4">
    <w:name w:val="Dark List - Accent 34"/>
    <w:basedOn w:val="TableNormal"/>
    <w:next w:val="DarkList-Accent3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4">
    <w:name w:val="Dark List - Accent 44"/>
    <w:basedOn w:val="TableNormal"/>
    <w:next w:val="DarkList-Accent4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4">
    <w:name w:val="Dark List - Accent 54"/>
    <w:basedOn w:val="TableNormal"/>
    <w:next w:val="DarkList-Accent5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4">
    <w:name w:val="Dark List - Accent 64"/>
    <w:basedOn w:val="TableNormal"/>
    <w:next w:val="DarkList-Accent6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4">
    <w:name w:val="Colorful Shading4"/>
    <w:basedOn w:val="TableNormal"/>
    <w:next w:val="ColorfulShading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4">
    <w:name w:val="Colorful Shading - Accent 14"/>
    <w:basedOn w:val="TableNormal"/>
    <w:next w:val="ColorfulShading-Accent1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4">
    <w:name w:val="Colorful Shading - Accent 24"/>
    <w:basedOn w:val="TableNormal"/>
    <w:next w:val="ColorfulShading-Accent2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4">
    <w:name w:val="Colorful Shading - Accent 34"/>
    <w:basedOn w:val="TableNormal"/>
    <w:next w:val="ColorfulShading-Accent3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4">
    <w:name w:val="Colorful Shading - Accent 44"/>
    <w:basedOn w:val="TableNormal"/>
    <w:next w:val="ColorfulShading-Accent4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4">
    <w:name w:val="Colorful Shading - Accent 54"/>
    <w:basedOn w:val="TableNormal"/>
    <w:next w:val="ColorfulShading-Accent5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4">
    <w:name w:val="Colorful Shading - Accent 64"/>
    <w:basedOn w:val="TableNormal"/>
    <w:next w:val="ColorfulShading-Accent6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4">
    <w:name w:val="Colorful List4"/>
    <w:basedOn w:val="TableNormal"/>
    <w:next w:val="ColorfulList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4">
    <w:name w:val="Colorful List - Accent 14"/>
    <w:basedOn w:val="TableNormal"/>
    <w:next w:val="ColorfulList-Accent1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4">
    <w:name w:val="Colorful List - Accent 24"/>
    <w:basedOn w:val="TableNormal"/>
    <w:next w:val="ColorfulList-Accent2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4">
    <w:name w:val="Colorful List - Accent 34"/>
    <w:basedOn w:val="TableNormal"/>
    <w:next w:val="ColorfulList-Accent3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4">
    <w:name w:val="Colorful List - Accent 44"/>
    <w:basedOn w:val="TableNormal"/>
    <w:next w:val="ColorfulList-Accent4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4">
    <w:name w:val="Colorful List - Accent 54"/>
    <w:basedOn w:val="TableNormal"/>
    <w:next w:val="ColorfulList-Accent5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4">
    <w:name w:val="Colorful List - Accent 64"/>
    <w:basedOn w:val="TableNormal"/>
    <w:next w:val="ColorfulList-Accent6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4">
    <w:name w:val="Colorful Grid4"/>
    <w:basedOn w:val="TableNormal"/>
    <w:next w:val="ColorfulGrid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4">
    <w:name w:val="Colorful Grid - Accent 14"/>
    <w:basedOn w:val="TableNormal"/>
    <w:next w:val="ColorfulGrid-Accent1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4">
    <w:name w:val="Colorful Grid - Accent 24"/>
    <w:basedOn w:val="TableNormal"/>
    <w:next w:val="ColorfulGrid-Accent2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4">
    <w:name w:val="Colorful Grid - Accent 34"/>
    <w:basedOn w:val="TableNormal"/>
    <w:next w:val="ColorfulGrid-Accent3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4">
    <w:name w:val="Colorful Grid - Accent 44"/>
    <w:basedOn w:val="TableNormal"/>
    <w:next w:val="ColorfulGrid-Accent4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4">
    <w:name w:val="Colorful Grid - Accent 54"/>
    <w:basedOn w:val="TableNormal"/>
    <w:next w:val="ColorfulGrid-Accent5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4">
    <w:name w:val="Colorful Grid - Accent 64"/>
    <w:basedOn w:val="TableNormal"/>
    <w:next w:val="ColorfulGrid-Accent6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blob/Rel-16/yang-models/_3gpp-common-yang-types.yan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1823E9FD6F44682472E2FDB640E74" ma:contentTypeVersion="14" ma:contentTypeDescription="Create a new document." ma:contentTypeScope="" ma:versionID="94450ed61338e1f076e72eadb3929172">
  <xsd:schema xmlns:xsd="http://www.w3.org/2001/XMLSchema" xmlns:xs="http://www.w3.org/2001/XMLSchema" xmlns:p="http://schemas.microsoft.com/office/2006/metadata/properties" xmlns:ns2="8013e30a-625c-413c-8fa2-273aca3b97ac" xmlns:ns3="b65a0a2a-cda6-4095-8029-d65488fd17d0" targetNamespace="http://schemas.microsoft.com/office/2006/metadata/properties" ma:root="true" ma:fieldsID="3fd2f6d9cde27e88e6e839da4aecd3ab" ns2:_="" ns3:_="">
    <xsd:import namespace="8013e30a-625c-413c-8fa2-273aca3b97ac"/>
    <xsd:import namespace="b65a0a2a-cda6-4095-8029-d65488fd1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3e30a-625c-413c-8fa2-273aca3b9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a8f3d3-8814-4760-a664-575ca63320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a0a2a-cda6-4095-8029-d65488fd17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13e30a-625c-413c-8fa2-273aca3b97ac">
      <Terms xmlns="http://schemas.microsoft.com/office/infopath/2007/PartnerControls"/>
    </lcf76f155ced4ddcb4097134ff3c332f>
    <SharedWithUsers xmlns="b65a0a2a-cda6-4095-8029-d65488fd17d0">
      <UserInfo>
        <DisplayName>Seow, Pek</DisplayName>
        <AccountId>224</AccountId>
        <AccountType/>
      </UserInfo>
      <UserInfo>
        <DisplayName>Golea, Mostefa</DisplayName>
        <AccountId>225</AccountId>
        <AccountType/>
      </UserInfo>
      <UserInfo>
        <DisplayName>Joshi, Saurabh</DisplayName>
        <AccountId>226</AccountId>
        <AccountType/>
      </UserInfo>
      <UserInfo>
        <DisplayName>Repeta, Morris</DisplayName>
        <AccountId>10</AccountId>
        <AccountType/>
      </UserInfo>
      <UserInfo>
        <DisplayName>Esswie, Ali</DisplayName>
        <AccountId>50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A7616D3-FE61-42F7-8EFB-DDB98D94B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3e30a-625c-413c-8fa2-273aca3b97ac"/>
    <ds:schemaRef ds:uri="b65a0a2a-cda6-4095-8029-d65488fd1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6BF12A-73F8-4C2B-905A-D155AE30F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E058C-5C16-4BA0-BE7E-5F2C330E636F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8013e30a-625c-413c-8fa2-273aca3b97ac"/>
    <ds:schemaRef ds:uri="http://schemas.microsoft.com/office/2006/documentManagement/types"/>
    <ds:schemaRef ds:uri="b65a0a2a-cda6-4095-8029-d65488fd17d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517</Words>
  <Characters>4984</Characters>
  <Application>Microsoft Office Word</Application>
  <DocSecurity>0</DocSecurity>
  <Lines>41</Lines>
  <Paragraphs>10</Paragraphs>
  <ScaleCrop>false</ScaleCrop>
  <Company>3GPP Support Team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Esswie, Ali</cp:lastModifiedBy>
  <cp:revision>155</cp:revision>
  <cp:lastPrinted>1900-01-01T08:00:00Z</cp:lastPrinted>
  <dcterms:created xsi:type="dcterms:W3CDTF">2023-02-27T15:12:00Z</dcterms:created>
  <dcterms:modified xsi:type="dcterms:W3CDTF">2023-05-11T12:50:00Z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S5-232269</vt:lpwstr>
  </property>
  <property fmtid="{D5CDD505-2E9C-101B-9397-08002B2CF9AE}" pid="10" name="Spec#">
    <vt:lpwstr>28.623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18.1.1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eQoE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0x010100FDC1823E9FD6F44682472E2FDB640E74</vt:lpwstr>
  </property>
  <property fmtid="{D5CDD505-2E9C-101B-9397-08002B2CF9AE}" pid="22" name="MSIP_Label_dad3be33-4108-4738-9e07-d8656a181486_Enabled">
    <vt:lpwstr>true</vt:lpwstr>
  </property>
  <property fmtid="{D5CDD505-2E9C-101B-9397-08002B2CF9AE}" pid="23" name="MSIP_Label_dad3be33-4108-4738-9e07-d8656a181486_SetDate">
    <vt:lpwstr>2023-03-28T15:18:23Z</vt:lpwstr>
  </property>
  <property fmtid="{D5CDD505-2E9C-101B-9397-08002B2CF9AE}" pid="24" name="MSIP_Label_dad3be33-4108-4738-9e07-d8656a181486_Method">
    <vt:lpwstr>Privileged</vt:lpwstr>
  </property>
  <property fmtid="{D5CDD505-2E9C-101B-9397-08002B2CF9AE}" pid="25" name="MSIP_Label_dad3be33-4108-4738-9e07-d8656a181486_Name">
    <vt:lpwstr>Public No Visual Label</vt:lpwstr>
  </property>
  <property fmtid="{D5CDD505-2E9C-101B-9397-08002B2CF9AE}" pid="26" name="MSIP_Label_dad3be33-4108-4738-9e07-d8656a181486_SiteId">
    <vt:lpwstr>945c199a-83a2-4e80-9f8c-5a91be5752dd</vt:lpwstr>
  </property>
  <property fmtid="{D5CDD505-2E9C-101B-9397-08002B2CF9AE}" pid="27" name="MSIP_Label_dad3be33-4108-4738-9e07-d8656a181486_ActionId">
    <vt:lpwstr>ad358de3-0c94-4a18-8de3-cb538440c09b</vt:lpwstr>
  </property>
  <property fmtid="{D5CDD505-2E9C-101B-9397-08002B2CF9AE}" pid="28" name="MSIP_Label_dad3be33-4108-4738-9e07-d8656a181486_ContentBits">
    <vt:lpwstr>0</vt:lpwstr>
  </property>
  <property fmtid="{D5CDD505-2E9C-101B-9397-08002B2CF9AE}" pid="29" name="MediaServiceImageTags">
    <vt:lpwstr/>
  </property>
</Properties>
</file>